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B07" w:rsidRDefault="00576B07" w:rsidP="00576B07">
      <w:pPr>
        <w:pStyle w:val="2"/>
        <w:rPr>
          <w:rFonts w:ascii="微软雅黑" w:hAnsi="微软雅黑"/>
        </w:rPr>
      </w:pPr>
      <w:r>
        <w:rPr>
          <w:rFonts w:ascii="微软雅黑" w:hAnsi="微软雅黑" w:hint="eastAsia"/>
        </w:rPr>
        <w:t>单点</w:t>
      </w:r>
      <w:r w:rsidR="00496441">
        <w:rPr>
          <w:rFonts w:ascii="微软雅黑" w:hAnsi="微软雅黑" w:hint="eastAsia"/>
        </w:rPr>
        <w:t>登入</w:t>
      </w:r>
    </w:p>
    <w:p w:rsidR="00576B07" w:rsidRDefault="00576B07" w:rsidP="00576B07">
      <w:pPr>
        <w:pStyle w:val="3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t>单点</w:t>
      </w:r>
      <w:r w:rsidR="00496441">
        <w:rPr>
          <w:rFonts w:ascii="微软雅黑" w:hAnsi="微软雅黑" w:hint="eastAsia"/>
        </w:rPr>
        <w:t>登入</w:t>
      </w:r>
      <w:r>
        <w:rPr>
          <w:rFonts w:ascii="微软雅黑" w:hAnsi="微软雅黑" w:hint="eastAsia"/>
        </w:rPr>
        <w:t>简介</w:t>
      </w:r>
    </w:p>
    <w:p w:rsidR="00576B07" w:rsidRDefault="00576B07" w:rsidP="00576B07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单点</w:t>
      </w:r>
      <w:r w:rsidR="00496441">
        <w:rPr>
          <w:rFonts w:ascii="宋体" w:hAnsi="宋体" w:hint="eastAsia"/>
        </w:rPr>
        <w:t>登入</w:t>
      </w:r>
      <w:r>
        <w:rPr>
          <w:rFonts w:ascii="宋体" w:hAnsi="宋体" w:hint="eastAsia"/>
        </w:rPr>
        <w:t>（Single Sign On） ,简称为SSO，是目前比较流行的企业业务整合的解决方案之一。SSO的定义是在多个应用系统中，用户只需要登陆一次就可以访问所有相互信任的应用系统。 具体的说就是多个应用系统使用SSO整合在一起后，用户只需要登陆一次，就可以访问所有的应用，而不需要每访问一个应用就需要登陆一次。</w:t>
      </w:r>
    </w:p>
    <w:p w:rsidR="00576B07" w:rsidRDefault="00576B07" w:rsidP="00576B07">
      <w:pPr>
        <w:ind w:firstLine="420"/>
        <w:rPr>
          <w:rFonts w:ascii="宋体" w:hAnsi="宋体" w:hint="eastAsia"/>
        </w:rPr>
      </w:pPr>
    </w:p>
    <w:p w:rsidR="00576B07" w:rsidRDefault="00576B07" w:rsidP="00576B07">
      <w:pPr>
        <w:autoSpaceDN w:val="0"/>
        <w:spacing w:before="174" w:after="174"/>
        <w:rPr>
          <w:rFonts w:ascii="微软雅黑" w:eastAsia="微软雅黑" w:hAnsi="微软雅黑" w:hint="eastAsia"/>
          <w:b/>
          <w:sz w:val="32"/>
        </w:rPr>
      </w:pPr>
      <w:r>
        <w:rPr>
          <w:rFonts w:ascii="微软雅黑" w:eastAsia="微软雅黑" w:hAnsi="微软雅黑" w:hint="eastAsia"/>
          <w:b/>
          <w:sz w:val="32"/>
        </w:rPr>
        <w:t>单点</w:t>
      </w:r>
      <w:r w:rsidR="00496441">
        <w:rPr>
          <w:rFonts w:ascii="微软雅黑" w:eastAsia="微软雅黑" w:hAnsi="微软雅黑" w:hint="eastAsia"/>
          <w:b/>
          <w:sz w:val="32"/>
        </w:rPr>
        <w:t>登入</w:t>
      </w:r>
      <w:r>
        <w:rPr>
          <w:rFonts w:ascii="微软雅黑" w:eastAsia="微软雅黑" w:hAnsi="微软雅黑" w:hint="eastAsia"/>
          <w:b/>
          <w:sz w:val="32"/>
        </w:rPr>
        <w:t>的要求</w:t>
      </w:r>
    </w:p>
    <w:p w:rsidR="00576B07" w:rsidRDefault="00576B07" w:rsidP="00576B07">
      <w:pPr>
        <w:autoSpaceDN w:val="0"/>
        <w:ind w:firstLine="420"/>
      </w:pPr>
      <w:r>
        <w:t>统一的认证系统。认证系统的功能主要是验证用户名和密码，管理用户资料和密码。所有的应用系统能够识别已经</w:t>
      </w:r>
      <w:r w:rsidR="00496441">
        <w:t>登入</w:t>
      </w:r>
      <w:r>
        <w:t>过的用户。通过与认证系统的通讯，能自动判断当前用户是否</w:t>
      </w:r>
      <w:r w:rsidR="00496441">
        <w:t>登入</w:t>
      </w:r>
      <w:r>
        <w:t>过，从而完成单点</w:t>
      </w:r>
      <w:r w:rsidR="00496441">
        <w:t>登入</w:t>
      </w:r>
      <w:r>
        <w:t>。</w:t>
      </w:r>
    </w:p>
    <w:p w:rsidR="00576B07" w:rsidRDefault="00576B07" w:rsidP="00576B07">
      <w:pPr>
        <w:ind w:firstLine="420"/>
        <w:rPr>
          <w:rFonts w:ascii="宋体" w:hAnsi="宋体" w:hint="eastAsia"/>
        </w:rPr>
      </w:pPr>
    </w:p>
    <w:p w:rsidR="00576B07" w:rsidRDefault="00576B07" w:rsidP="00576B07">
      <w:pPr>
        <w:pStyle w:val="3"/>
        <w:rPr>
          <w:rFonts w:ascii="微软雅黑" w:hAnsi="微软雅黑" w:hint="eastAsia"/>
        </w:rPr>
      </w:pPr>
      <w:r>
        <w:rPr>
          <w:rFonts w:ascii="微软雅黑" w:hAnsi="微软雅黑"/>
        </w:rPr>
        <w:t>BI@Report</w:t>
      </w:r>
      <w:r>
        <w:rPr>
          <w:rFonts w:ascii="微软雅黑" w:hAnsi="微软雅黑" w:hint="eastAsia"/>
        </w:rPr>
        <w:t>单点</w:t>
      </w:r>
      <w:r w:rsidR="00496441">
        <w:rPr>
          <w:rFonts w:ascii="微软雅黑" w:hAnsi="微软雅黑" w:hint="eastAsia"/>
        </w:rPr>
        <w:t>登入</w:t>
      </w:r>
      <w:r>
        <w:rPr>
          <w:rFonts w:ascii="微软雅黑" w:hAnsi="微软雅黑" w:hint="eastAsia"/>
        </w:rPr>
        <w:t>方案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采用</w:t>
      </w:r>
      <w:r>
        <w:t>WEB-SSO</w:t>
      </w:r>
      <w:r>
        <w:t>实现，所有的应用系统引入一个</w:t>
      </w:r>
      <w:r w:rsidRPr="00AB1C59">
        <w:t>sso_es-1.0.</w:t>
      </w:r>
      <w:r>
        <w:t>x</w:t>
      </w:r>
      <w:r w:rsidRPr="00AB1C59">
        <w:t>.jar</w:t>
      </w:r>
      <w:r>
        <w:t>包，然后进行少量的配置，即可实现单点</w:t>
      </w:r>
      <w:r w:rsidR="00496441">
        <w:t>登入</w:t>
      </w:r>
      <w:r>
        <w:t>。该</w:t>
      </w:r>
      <w:r w:rsidRPr="00AB1C59">
        <w:t>sso_es-1.0.</w:t>
      </w:r>
      <w:r>
        <w:t>x</w:t>
      </w:r>
      <w:r w:rsidRPr="00AB1C59">
        <w:t>.jar</w:t>
      </w:r>
      <w:r>
        <w:t>包在</w:t>
      </w:r>
      <w:r>
        <w:rPr>
          <w:rFonts w:hint="eastAsia"/>
        </w:rPr>
        <w:t>b</w:t>
      </w:r>
      <w:r>
        <w:t>i</w:t>
      </w:r>
      <w:r>
        <w:rPr>
          <w:rFonts w:hint="eastAsia"/>
        </w:rPr>
        <w:t>的</w:t>
      </w:r>
      <w:r>
        <w:rPr>
          <w:rFonts w:hint="eastAsia"/>
        </w:rPr>
        <w:t>war</w:t>
      </w:r>
      <w:r>
        <w:rPr>
          <w:rFonts w:hint="eastAsia"/>
        </w:rPr>
        <w:t>包</w:t>
      </w:r>
      <w:r>
        <w:t>的</w:t>
      </w:r>
      <w:r>
        <w:rPr>
          <w:rFonts w:hint="eastAsia"/>
        </w:rPr>
        <w:t>WEB-INF\</w:t>
      </w:r>
      <w:r>
        <w:t>lib</w:t>
      </w:r>
      <w:r>
        <w:rPr>
          <w:rFonts w:hint="eastAsia"/>
        </w:rPr>
        <w:t>\</w:t>
      </w:r>
      <w:r>
        <w:t>中可以找到。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要求所有应用系统都必须为</w:t>
      </w:r>
      <w:r>
        <w:t>Java</w:t>
      </w:r>
      <w:r>
        <w:t>语言的</w:t>
      </w:r>
      <w:r>
        <w:t>Web</w:t>
      </w:r>
      <w:r>
        <w:t>应用系统。</w:t>
      </w:r>
      <w:r w:rsidR="003B752B" w:rsidRPr="00AB1C59">
        <w:t>sso_es-1.0.</w:t>
      </w:r>
      <w:r w:rsidR="003B752B">
        <w:t>x</w:t>
      </w:r>
      <w:r w:rsidR="003B752B" w:rsidRPr="00AB1C59">
        <w:t>.jar</w:t>
      </w:r>
      <w:r>
        <w:t>是</w:t>
      </w:r>
      <w:r>
        <w:t>Java</w:t>
      </w:r>
      <w:r>
        <w:t>语言实现的。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指定应用系统中的一个为主系统，提供</w:t>
      </w:r>
      <w:r w:rsidR="00496441">
        <w:t>登入</w:t>
      </w:r>
      <w:r>
        <w:t>页面，完成用户的认证；其他系统都作为辅系统，辅系统不提供</w:t>
      </w:r>
      <w:r w:rsidR="00496441">
        <w:t>登入</w:t>
      </w:r>
      <w:r>
        <w:t>页面。辅系统与主系统通过</w:t>
      </w:r>
      <w:r w:rsidR="003B752B" w:rsidRPr="00AB1C59">
        <w:t>sso_es-1.0.</w:t>
      </w:r>
      <w:r w:rsidR="003B752B">
        <w:t>x</w:t>
      </w:r>
      <w:r w:rsidR="003B752B" w:rsidRPr="00AB1C59">
        <w:t>.jar</w:t>
      </w:r>
      <w:r>
        <w:t>实现两个系统的交互，用户认证，从而完成单点</w:t>
      </w:r>
      <w:r w:rsidR="00496441">
        <w:t>登入</w:t>
      </w:r>
      <w:r>
        <w:t>。主系统和辅系统通过配置来指定。</w:t>
      </w:r>
    </w:p>
    <w:p w:rsidR="00576B07" w:rsidRDefault="00576B07" w:rsidP="00576B07">
      <w:pPr>
        <w:autoSpaceDN w:val="0"/>
      </w:pPr>
      <w:r>
        <w:t>本方案的实现机制如下：</w:t>
      </w:r>
      <w:r>
        <w:br/>
        <w:t xml:space="preserve"> </w:t>
      </w:r>
      <w:r>
        <w:rPr>
          <w:noProof/>
        </w:rPr>
        <w:lastRenderedPageBreak/>
        <w:drawing>
          <wp:inline distT="0" distB="0" distL="0" distR="0">
            <wp:extent cx="5267325" cy="5372100"/>
            <wp:effectExtent l="0" t="0" r="9525" b="0"/>
            <wp:docPr id="1" name="图片 1" descr="单点登录实现机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单点登录实现机制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B07" w:rsidRDefault="00576B07" w:rsidP="00576B07">
      <w:pPr>
        <w:autoSpaceDN w:val="0"/>
      </w:pPr>
      <w:r>
        <w:t>下面对上图说明，假设主系统的地址为</w:t>
      </w:r>
      <w:r>
        <w:t xml:space="preserve"> </w:t>
      </w:r>
      <w:hyperlink r:id="rId6" w:history="1">
        <w:r>
          <w:rPr>
            <w:color w:val="0000FF"/>
            <w:u w:val="single"/>
          </w:rPr>
          <w:t>http://localhost:8088/master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.25pt;height:5.25pt;mso-position-horizontal-relative:page;mso-position-vertical-relative:page">
              <v:imagedata r:id="rId7" r:href="rId8"/>
            </v:shape>
          </w:pict>
        </w:r>
        <w:r>
          <w:fldChar w:fldCharType="end"/>
        </w:r>
      </w:hyperlink>
      <w:r>
        <w:t>，辅系统的地址为</w:t>
      </w:r>
      <w:hyperlink r:id="rId9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26" type="#_x0000_t75" style="width:5.25pt;height:5.25pt;mso-position-horizontal-relative:page;mso-position-vertical-relative:page">
              <v:imagedata r:id="rId7" r:href="rId10"/>
            </v:shape>
          </w:pict>
        </w:r>
        <w:r>
          <w:fldChar w:fldCharType="end"/>
        </w:r>
      </w:hyperlink>
      <w:r>
        <w:t>：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 xml:space="preserve"> </w:t>
      </w:r>
      <w:r>
        <w:t>访问主系统</w:t>
      </w:r>
      <w:hyperlink r:id="rId11" w:history="1">
        <w:r>
          <w:rPr>
            <w:color w:val="0000FF"/>
            <w:u w:val="single"/>
          </w:rPr>
          <w:t>http://localhost:8088/master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27" type="#_x0000_t75" style="width:5.25pt;height:5.25pt;mso-position-horizontal-relative:page;mso-position-vertical-relative:page">
              <v:imagedata r:id="rId7" r:href="rId12"/>
            </v:shape>
          </w:pict>
        </w:r>
        <w:r>
          <w:fldChar w:fldCharType="end"/>
        </w:r>
      </w:hyperlink>
      <w:r>
        <w:br/>
      </w:r>
      <w:r>
        <w:t>新开一个浏览器，在地址栏中输入主系统地址，访问主系统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显示</w:t>
      </w:r>
      <w:r w:rsidR="00496441">
        <w:t>登入</w:t>
      </w:r>
      <w:r>
        <w:t>页面并设置</w:t>
      </w:r>
      <w:r>
        <w:t>coo</w:t>
      </w:r>
      <w:r w:rsidR="003B752B">
        <w:t>k</w:t>
      </w:r>
      <w:r>
        <w:t>ie</w:t>
      </w:r>
      <w:r>
        <w:br/>
      </w:r>
      <w:r>
        <w:t>主系统接到请求后，发现没有</w:t>
      </w:r>
      <w:r>
        <w:t>cookie</w:t>
      </w:r>
      <w:r>
        <w:t>知道该用户是第一次访问主系统，没有</w:t>
      </w:r>
      <w:r w:rsidR="00496441">
        <w:t>登入</w:t>
      </w:r>
      <w:r>
        <w:t>，会返回</w:t>
      </w:r>
      <w:r w:rsidR="00496441">
        <w:t>登入</w:t>
      </w:r>
      <w:r>
        <w:t>页面的内容，并设置</w:t>
      </w:r>
      <w:r>
        <w:t>cookie</w:t>
      </w:r>
      <w:r>
        <w:t>到浏览器</w:t>
      </w:r>
    </w:p>
    <w:p w:rsidR="00576B07" w:rsidRDefault="00496441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登入</w:t>
      </w:r>
      <w:r w:rsidR="00576B07">
        <w:t>主系统</w:t>
      </w:r>
      <w:r w:rsidR="00576B07">
        <w:br/>
      </w:r>
      <w:r w:rsidR="00576B07">
        <w:t>浏览器中显示了</w:t>
      </w:r>
      <w:r>
        <w:t>登入</w:t>
      </w:r>
      <w:r w:rsidR="00576B07">
        <w:t>页面，用户输入用户名和密码，</w:t>
      </w:r>
      <w:r>
        <w:t>登入</w:t>
      </w:r>
      <w:r w:rsidR="00576B07">
        <w:t>主系统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显示</w:t>
      </w:r>
      <w:r w:rsidR="00496441">
        <w:t>登入</w:t>
      </w:r>
      <w:r>
        <w:t>后的页面</w:t>
      </w:r>
      <w:r>
        <w:br/>
      </w:r>
      <w:r>
        <w:t>主系统接到</w:t>
      </w:r>
      <w:r w:rsidR="00496441">
        <w:t>登入</w:t>
      </w:r>
      <w:r>
        <w:t>请求后，</w:t>
      </w:r>
      <w:r w:rsidR="00496441">
        <w:t>登入</w:t>
      </w:r>
      <w:r>
        <w:t>成功，显示</w:t>
      </w:r>
      <w:r w:rsidR="00496441">
        <w:t>登入</w:t>
      </w:r>
      <w:r>
        <w:t>后的页面。至此</w:t>
      </w:r>
      <w:r w:rsidR="00496441">
        <w:t>登入</w:t>
      </w:r>
      <w:r>
        <w:t>主系统完成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第一次访问辅系统</w:t>
      </w:r>
      <w:hyperlink r:id="rId13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28" type="#_x0000_t75" style="width:5.25pt;height:5.25pt;mso-position-horizontal-relative:page;mso-position-vertical-relative:page">
              <v:imagedata r:id="rId7" r:href="rId14"/>
            </v:shape>
          </w:pict>
        </w:r>
        <w:r>
          <w:fldChar w:fldCharType="end"/>
        </w:r>
      </w:hyperlink>
      <w:r>
        <w:br/>
      </w:r>
      <w:r>
        <w:t>在地址栏输入辅系统的地址，访问辅系统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设置</w:t>
      </w:r>
      <w:r>
        <w:t>cookie</w:t>
      </w:r>
      <w:r>
        <w:t>，并重定向到</w:t>
      </w:r>
      <w:hyperlink r:id="rId15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29" type="#_x0000_t75" style="width:5.25pt;height:5.25pt;mso-position-horizontal-relative:page;mso-position-vertical-relative:page">
              <v:imagedata r:id="rId7" r:href="rId16"/>
            </v:shape>
          </w:pict>
        </w:r>
        <w:r>
          <w:fldChar w:fldCharType="end"/>
        </w:r>
      </w:hyperlink>
      <w:r>
        <w:br/>
      </w:r>
      <w:r>
        <w:t>辅系统接到请求后，发现没有</w:t>
      </w:r>
      <w:r>
        <w:t>cookie</w:t>
      </w:r>
      <w:r>
        <w:t>知道该用户第一次访问辅系统，设置</w:t>
      </w:r>
      <w:r>
        <w:t>cookie</w:t>
      </w:r>
      <w:r>
        <w:t>到浏览器，再次重定向到</w:t>
      </w:r>
      <w:hyperlink r:id="rId17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30" type="#_x0000_t75" style="width:5.25pt;height:5.25pt;mso-position-horizontal-relative:page;mso-position-vertical-relative:page">
              <v:imagedata r:id="rId7" r:href="rId18"/>
            </v:shape>
          </w:pict>
        </w:r>
        <w:r>
          <w:fldChar w:fldCharType="end"/>
        </w:r>
      </w:hyperlink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lastRenderedPageBreak/>
        <w:t>再次访问</w:t>
      </w:r>
      <w:hyperlink r:id="rId19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31" type="#_x0000_t75" style="width:5.25pt;height:5.25pt;mso-position-horizontal-relative:page;mso-position-vertical-relative:page">
              <v:imagedata r:id="rId7" r:href="rId20"/>
            </v:shape>
          </w:pict>
        </w:r>
        <w:r>
          <w:fldChar w:fldCharType="end"/>
        </w:r>
      </w:hyperlink>
      <w:r>
        <w:br/>
      </w:r>
      <w:r>
        <w:t>浏览器接到重定向请求后，再次向辅系统发送访问请求</w:t>
      </w:r>
      <w:hyperlink r:id="rId21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32" type="#_x0000_t75" style="width:5.25pt;height:5.25pt;mso-position-horizontal-relative:page;mso-position-vertical-relative:page">
              <v:imagedata r:id="rId7" r:href="rId22"/>
            </v:shape>
          </w:pict>
        </w:r>
        <w:r>
          <w:fldChar w:fldCharType="end"/>
        </w:r>
      </w:hyperlink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向主系统发送</w:t>
      </w:r>
      <w:r>
        <w:t>sso</w:t>
      </w:r>
      <w:r>
        <w:t>请求，请求参数中带有辅系统的</w:t>
      </w:r>
      <w:r>
        <w:t>cookie</w:t>
      </w:r>
      <w:r>
        <w:br/>
      </w:r>
      <w:r>
        <w:t>辅系统接到请求后，判断用户没有</w:t>
      </w:r>
      <w:r w:rsidR="00496441">
        <w:t>登入</w:t>
      </w:r>
      <w:r>
        <w:t>，重定向到主系统的</w:t>
      </w:r>
      <w:r>
        <w:t>sso</w:t>
      </w:r>
      <w:r>
        <w:t>请求地址，参数中带有辅系统的</w:t>
      </w:r>
      <w:r>
        <w:t>cookie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重定向到主系统的</w:t>
      </w:r>
      <w:r>
        <w:t>sso,</w:t>
      </w:r>
      <w:r>
        <w:t>请求参数中带有辅系统的</w:t>
      </w:r>
      <w:r>
        <w:t>cookie</w:t>
      </w:r>
      <w:r>
        <w:br/>
      </w:r>
      <w:r>
        <w:t>浏览器接到重定向请求后，访问主系统的</w:t>
      </w:r>
      <w:r>
        <w:t>sso</w:t>
      </w:r>
      <w:r>
        <w:t>请求地址，地址中带有辅系统的</w:t>
      </w:r>
      <w:r>
        <w:t>cookie</w:t>
      </w:r>
      <w:r>
        <w:t>信息</w:t>
      </w:r>
    </w:p>
    <w:p w:rsidR="00576B07" w:rsidRDefault="00496441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登入</w:t>
      </w:r>
      <w:r w:rsidR="00576B07">
        <w:t>辅系统</w:t>
      </w:r>
      <w:r w:rsidR="00576B07">
        <w:br/>
      </w:r>
      <w:r w:rsidR="00576B07">
        <w:t>主系统接到</w:t>
      </w:r>
      <w:r w:rsidR="00576B07">
        <w:t>sso</w:t>
      </w:r>
      <w:r w:rsidR="00576B07">
        <w:t>请求后，用当前</w:t>
      </w:r>
      <w:r>
        <w:t>登入</w:t>
      </w:r>
      <w:r w:rsidR="00576B07">
        <w:t>用户的用户名和密码，</w:t>
      </w:r>
      <w:r>
        <w:t>登入</w:t>
      </w:r>
      <w:r w:rsidR="00576B07">
        <w:t>辅系统。此过程是主系统直接连辅系统，不通过浏览器实现。</w:t>
      </w:r>
    </w:p>
    <w:p w:rsidR="00576B07" w:rsidRDefault="00496441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登入</w:t>
      </w:r>
      <w:r w:rsidR="00576B07">
        <w:t>成功</w:t>
      </w:r>
      <w:r w:rsidR="00576B07">
        <w:br/>
      </w:r>
      <w:r w:rsidR="00576B07">
        <w:t>辅系统接到主系统的</w:t>
      </w:r>
      <w:r>
        <w:t>登入</w:t>
      </w:r>
      <w:r w:rsidR="00576B07">
        <w:t>请求后，</w:t>
      </w:r>
      <w:r>
        <w:t>登入</w:t>
      </w:r>
      <w:r w:rsidR="00576B07">
        <w:t>成功，返回</w:t>
      </w:r>
      <w:r>
        <w:t>登入</w:t>
      </w:r>
      <w:r w:rsidR="00576B07">
        <w:t>结果给主系统</w:t>
      </w:r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重定向到辅系统</w:t>
      </w:r>
      <w:hyperlink r:id="rId23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33" type="#_x0000_t75" style="width:5.25pt;height:5.25pt;mso-position-horizontal-relative:page;mso-position-vertical-relative:page">
              <v:imagedata r:id="rId7" r:href="rId24"/>
            </v:shape>
          </w:pict>
        </w:r>
        <w:r>
          <w:fldChar w:fldCharType="end"/>
        </w:r>
      </w:hyperlink>
      <w:r>
        <w:br/>
      </w:r>
      <w:r>
        <w:t>主系统接到辅系统的</w:t>
      </w:r>
      <w:r w:rsidR="00496441">
        <w:t>登入</w:t>
      </w:r>
      <w:r>
        <w:t>结果，得到</w:t>
      </w:r>
      <w:r w:rsidR="00496441">
        <w:t>登入</w:t>
      </w:r>
      <w:r>
        <w:t>辅系统成功的信息，再次重定向到第一次访问辅系统的地址</w:t>
      </w:r>
      <w:hyperlink r:id="rId25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34" type="#_x0000_t75" style="width:5.25pt;height:5.25pt;mso-position-horizontal-relative:page;mso-position-vertical-relative:page">
              <v:imagedata r:id="rId7" r:href="rId26"/>
            </v:shape>
          </w:pict>
        </w:r>
        <w:r>
          <w:fldChar w:fldCharType="end"/>
        </w:r>
      </w:hyperlink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再次请求辅系统</w:t>
      </w:r>
      <w:hyperlink r:id="rId27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35" type="#_x0000_t75" style="width:5.25pt;height:5.25pt;mso-position-horizontal-relative:page;mso-position-vertical-relative:page">
              <v:imagedata r:id="rId7" r:href="rId28"/>
            </v:shape>
          </w:pict>
        </w:r>
        <w:r>
          <w:fldChar w:fldCharType="end"/>
        </w:r>
      </w:hyperlink>
      <w:r>
        <w:br/>
      </w:r>
      <w:r>
        <w:t>浏览器接到重定向请求后，再次访问辅系统</w:t>
      </w:r>
      <w:hyperlink r:id="rId29" w:history="1">
        <w:r>
          <w:rPr>
            <w:color w:val="0000FF"/>
            <w:u w:val="single"/>
          </w:rPr>
          <w:t>http://localhost:8088/slave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36" type="#_x0000_t75" style="width:5.25pt;height:5.25pt;mso-position-horizontal-relative:page;mso-position-vertical-relative:page">
              <v:imagedata r:id="rId7" r:href="rId30"/>
            </v:shape>
          </w:pict>
        </w:r>
        <w:r>
          <w:fldChar w:fldCharType="end"/>
        </w:r>
      </w:hyperlink>
    </w:p>
    <w:p w:rsidR="00576B07" w:rsidRDefault="00576B07" w:rsidP="00576B07">
      <w:pPr>
        <w:numPr>
          <w:ilvl w:val="0"/>
          <w:numId w:val="1"/>
        </w:numPr>
        <w:tabs>
          <w:tab w:val="left" w:pos="720"/>
        </w:tabs>
        <w:autoSpaceDN w:val="0"/>
      </w:pPr>
      <w:r>
        <w:t>返回辅系统页面内容</w:t>
      </w:r>
      <w:r>
        <w:br/>
      </w:r>
      <w:r>
        <w:t>辅系统接到请求后，判断用户已经</w:t>
      </w:r>
      <w:r w:rsidR="00496441">
        <w:t>登入</w:t>
      </w:r>
      <w:r>
        <w:t>，返回用户请求的内容到浏览器。单点</w:t>
      </w:r>
      <w:r w:rsidR="00496441">
        <w:t>登入</w:t>
      </w:r>
      <w:r>
        <w:t>过程完成。</w:t>
      </w:r>
      <w:r>
        <w:br/>
      </w:r>
      <w:r>
        <w:rPr>
          <w:color w:val="FF0000"/>
        </w:rPr>
        <w:t>注意：从第</w:t>
      </w:r>
      <w:r>
        <w:rPr>
          <w:color w:val="FF0000"/>
        </w:rPr>
        <w:t>5</w:t>
      </w:r>
      <w:r>
        <w:rPr>
          <w:color w:val="FF0000"/>
        </w:rPr>
        <w:t>步输入辅系统的地址后，一直到第</w:t>
      </w:r>
      <w:r>
        <w:rPr>
          <w:color w:val="FF0000"/>
        </w:rPr>
        <w:t>14</w:t>
      </w:r>
      <w:r>
        <w:rPr>
          <w:color w:val="FF0000"/>
        </w:rPr>
        <w:t>步都是浏览器，主系统，辅系统自动完成的，没有人为参与。</w:t>
      </w:r>
    </w:p>
    <w:p w:rsidR="00576B07" w:rsidRDefault="0067009B" w:rsidP="00576B07">
      <w:pPr>
        <w:pStyle w:val="4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连</w:t>
      </w:r>
      <w:r w:rsidR="00576B07">
        <w:rPr>
          <w:rFonts w:ascii="微软雅黑" w:eastAsia="微软雅黑" w:hAnsi="微软雅黑" w:hint="eastAsia"/>
        </w:rPr>
        <w:t>接第三方用户机构库</w:t>
      </w:r>
    </w:p>
    <w:p w:rsidR="00576B07" w:rsidRDefault="00576B07" w:rsidP="00576B07">
      <w:pPr>
        <w:rPr>
          <w:rFonts w:eastAsia="微软雅黑" w:hint="eastAsia"/>
        </w:rPr>
      </w:pPr>
      <w:r>
        <w:rPr>
          <w:rFonts w:eastAsia="微软雅黑" w:hint="eastAsia"/>
        </w:rPr>
        <w:t>一．已知的用户机构库</w:t>
      </w:r>
    </w:p>
    <w:p w:rsidR="00576B07" w:rsidRDefault="00576B07" w:rsidP="00576B07">
      <w:pPr>
        <w:autoSpaceDN w:val="0"/>
      </w:pPr>
      <w:r>
        <w:t>1.</w:t>
      </w:r>
      <w:r>
        <w:t>根据已知的用户表信息，进入</w:t>
      </w:r>
      <w:r>
        <w:t>bi</w:t>
      </w:r>
      <w:r>
        <w:t>，进入</w:t>
      </w:r>
      <w:r>
        <w:rPr>
          <w:rFonts w:hint="eastAsia"/>
        </w:rPr>
        <w:t>用户</w:t>
      </w:r>
      <w:r>
        <w:t>权限</w:t>
      </w:r>
      <w:r>
        <w:t>-</w:t>
      </w:r>
      <w:r>
        <w:rPr>
          <w:rFonts w:hint="eastAsia"/>
        </w:rPr>
        <w:t>&gt;</w:t>
      </w:r>
      <w:r>
        <w:rPr>
          <w:rFonts w:hint="eastAsia"/>
        </w:rPr>
        <w:t>库表</w:t>
      </w:r>
      <w:r>
        <w:t>配置</w:t>
      </w:r>
      <w:r>
        <w:t>-&gt;</w:t>
      </w:r>
      <w:r>
        <w:rPr>
          <w:rFonts w:hint="eastAsia"/>
        </w:rPr>
        <w:t>配置</w:t>
      </w:r>
      <w:r>
        <w:t>机构模式，选择</w:t>
      </w:r>
      <w:r>
        <w:rPr>
          <w:rFonts w:hint="eastAsia"/>
        </w:rPr>
        <w:t>第三方</w:t>
      </w:r>
      <w:r>
        <w:t>机构表</w:t>
      </w:r>
      <w:r>
        <w:t>,</w:t>
      </w:r>
      <w:r>
        <w:t>根据向导对用户进行配置即可</w:t>
      </w:r>
      <w:r>
        <w:t>,</w:t>
      </w:r>
      <w:r>
        <w:rPr>
          <w:color w:val="FF0000"/>
        </w:rPr>
        <w:t>此处因为</w:t>
      </w:r>
      <w:r>
        <w:rPr>
          <w:color w:val="FF0000"/>
        </w:rPr>
        <w:t>Bug</w:t>
      </w:r>
      <w:r>
        <w:rPr>
          <w:color w:val="FF0000"/>
        </w:rPr>
        <w:t>问题对密码字段加密方式请选择</w:t>
      </w:r>
      <w:r>
        <w:rPr>
          <w:color w:val="FF0000"/>
        </w:rPr>
        <w:t>"{md5}"</w:t>
      </w:r>
      <w:r>
        <w:rPr>
          <w:color w:val="FF0000"/>
        </w:rPr>
        <w:t>，否则验证失败。</w:t>
      </w:r>
    </w:p>
    <w:p w:rsidR="00576B07" w:rsidRDefault="00576B07" w:rsidP="00576B07">
      <w:pPr>
        <w:autoSpaceDN w:val="0"/>
      </w:pPr>
      <w:r>
        <w:t xml:space="preserve">   </w:t>
      </w:r>
      <w:r>
        <w:t>通过连接第三方用户机构库配置后的</w:t>
      </w:r>
      <w:r w:rsidR="003B752B">
        <w:rPr>
          <w:rFonts w:hint="eastAsia"/>
        </w:rPr>
        <w:t>点击“</w:t>
      </w:r>
      <w:r>
        <w:t>测试</w:t>
      </w:r>
      <w:r w:rsidR="003B752B">
        <w:rPr>
          <w:rFonts w:hint="eastAsia"/>
        </w:rPr>
        <w:t>”</w:t>
      </w:r>
      <w:r w:rsidR="003B752B">
        <w:t>按钮</w:t>
      </w:r>
      <w:r>
        <w:t>，确保配置成功。</w:t>
      </w:r>
    </w:p>
    <w:p w:rsidR="00576B07" w:rsidRDefault="00576B07" w:rsidP="00576B07">
      <w:pPr>
        <w:autoSpaceDN w:val="0"/>
      </w:pPr>
      <w:r>
        <w:t xml:space="preserve">   (1). </w:t>
      </w:r>
      <w:r>
        <w:t>先确保</w:t>
      </w:r>
      <w:r>
        <w:t>"</w:t>
      </w:r>
      <w:r>
        <w:t>根据</w:t>
      </w:r>
      <w:r w:rsidR="003B752B">
        <w:rPr>
          <w:rFonts w:hint="eastAsia"/>
        </w:rPr>
        <w:t>代码</w:t>
      </w:r>
      <w:r>
        <w:t>查找用户</w:t>
      </w:r>
      <w:r>
        <w:t>"</w:t>
      </w:r>
      <w:r>
        <w:t>的</w:t>
      </w:r>
      <w:r>
        <w:t>SQL</w:t>
      </w:r>
      <w:r>
        <w:t>已测试通过</w:t>
      </w:r>
      <w:r>
        <w:t>.</w:t>
      </w:r>
      <w:r>
        <w:t>因为</w:t>
      </w:r>
      <w:r>
        <w:t>"</w:t>
      </w:r>
      <w:r>
        <w:t>登陆</w:t>
      </w:r>
      <w:r>
        <w:t>"</w:t>
      </w:r>
      <w:r>
        <w:t>的测试过程需要使用</w:t>
      </w:r>
      <w:r>
        <w:t>"</w:t>
      </w:r>
      <w:r>
        <w:t>根据</w:t>
      </w:r>
      <w:r w:rsidR="003B752B">
        <w:rPr>
          <w:rFonts w:hint="eastAsia"/>
        </w:rPr>
        <w:t>代码</w:t>
      </w:r>
      <w:r>
        <w:t>查找用户</w:t>
      </w:r>
      <w:r>
        <w:t>"</w:t>
      </w:r>
      <w:r>
        <w:t>的</w:t>
      </w:r>
      <w:r>
        <w:t>SQL</w:t>
      </w:r>
      <w:r>
        <w:t>。</w:t>
      </w:r>
    </w:p>
    <w:p w:rsidR="00576B07" w:rsidRDefault="00576B07" w:rsidP="00576B07">
      <w:pPr>
        <w:autoSpaceDN w:val="0"/>
      </w:pPr>
      <w:r>
        <w:t xml:space="preserve">   (2). </w:t>
      </w:r>
      <w:r>
        <w:t>测试登陆的</w:t>
      </w:r>
      <w:r>
        <w:t>sql</w:t>
      </w:r>
      <w:r>
        <w:t>是否通过。</w:t>
      </w:r>
    </w:p>
    <w:p w:rsidR="00576B07" w:rsidRDefault="00576B07" w:rsidP="00576B07">
      <w:pPr>
        <w:autoSpaceDN w:val="0"/>
      </w:pPr>
      <w:r>
        <w:t xml:space="preserve">   (3). </w:t>
      </w:r>
      <w:r>
        <w:t>如果出现登陆不成功的情况，检查用户表中的密码字段是大写还是小写。因为</w:t>
      </w:r>
      <w:r>
        <w:t>bi</w:t>
      </w:r>
      <w:r>
        <w:t>默认处理后的</w:t>
      </w:r>
      <w:r>
        <w:t>password</w:t>
      </w:r>
      <w:r>
        <w:t>是小写。一般其他系统</w:t>
      </w:r>
      <w:r>
        <w:t>password</w:t>
      </w:r>
      <w:r>
        <w:t>加密后都是大写。所以在登陆</w:t>
      </w:r>
      <w:r>
        <w:t>sql</w:t>
      </w:r>
      <w:r>
        <w:t>中使用</w:t>
      </w:r>
      <w:r>
        <w:t>upper</w:t>
      </w:r>
      <w:r>
        <w:t>函数将</w:t>
      </w:r>
      <w:r>
        <w:t>password</w:t>
      </w:r>
      <w:r>
        <w:t>转换成大写。或者</w:t>
      </w:r>
      <w:r w:rsidR="003B752B">
        <w:rPr>
          <w:rFonts w:hint="eastAsia"/>
        </w:rPr>
        <w:t>，</w:t>
      </w:r>
      <w:r>
        <w:t>用户表中的</w:t>
      </w:r>
      <w:r>
        <w:t>password</w:t>
      </w:r>
      <w:r>
        <w:t>字段转换成小写。只要保持双方一致就可以，要大写就都是大写，小写就都是小写。</w:t>
      </w:r>
    </w:p>
    <w:p w:rsidR="00576B07" w:rsidRDefault="00576B07" w:rsidP="00576B07">
      <w:pPr>
        <w:autoSpaceDN w:val="0"/>
      </w:pPr>
      <w:r>
        <w:t xml:space="preserve">   (4).</w:t>
      </w:r>
      <w:r>
        <w:t>测试通过，根据提示重启服务器。</w:t>
      </w:r>
      <w:r>
        <w:rPr>
          <w:color w:val="FF0000"/>
        </w:rPr>
        <w:t>一定要重启服务器才能生效。不能点否</w:t>
      </w:r>
      <w:r>
        <w:rPr>
          <w:color w:val="FF0000"/>
        </w:rPr>
        <w:t xml:space="preserve"> </w:t>
      </w:r>
      <w:r>
        <w:rPr>
          <w:color w:val="FF0000"/>
        </w:rPr>
        <w:t>取消重启。否则配置不生效。</w:t>
      </w:r>
    </w:p>
    <w:p w:rsidR="00576B07" w:rsidRDefault="00576B07" w:rsidP="00576B07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共享</w:t>
      </w:r>
      <w:r>
        <w:rPr>
          <w:rFonts w:hint="eastAsia"/>
        </w:rPr>
        <w:t>I</w:t>
      </w:r>
      <w:r>
        <w:rPr>
          <w:rFonts w:hint="eastAsia"/>
        </w:rPr>
        <w:t>服务器的用户机构库</w:t>
      </w:r>
    </w:p>
    <w:p w:rsidR="00576B07" w:rsidRDefault="00576B07" w:rsidP="00576B07">
      <w:pPr>
        <w:ind w:firstLine="420"/>
        <w:rPr>
          <w:rFonts w:hint="eastAsia"/>
        </w:rPr>
      </w:pPr>
      <w:r>
        <w:rPr>
          <w:rFonts w:hint="eastAsia"/>
        </w:rPr>
        <w:t>选择</w:t>
      </w:r>
      <w:r>
        <w:rPr>
          <w:rFonts w:hint="eastAsia"/>
        </w:rPr>
        <w:t>i</w:t>
      </w:r>
      <w:r>
        <w:rPr>
          <w:rFonts w:hint="eastAsia"/>
        </w:rPr>
        <w:t>服务器的连接池以及</w:t>
      </w:r>
      <w:r>
        <w:rPr>
          <w:rFonts w:hint="eastAsia"/>
        </w:rPr>
        <w:t>i</w:t>
      </w:r>
      <w:r>
        <w:rPr>
          <w:rFonts w:hint="eastAsia"/>
        </w:rPr>
        <w:t>服务器的版本完成第三方配置。</w:t>
      </w:r>
    </w:p>
    <w:p w:rsidR="00576B07" w:rsidRDefault="00576B07" w:rsidP="00576B07">
      <w:pPr>
        <w:pStyle w:val="4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/>
        </w:rPr>
        <w:lastRenderedPageBreak/>
        <w:t>BI@Report</w:t>
      </w:r>
      <w:r>
        <w:rPr>
          <w:rFonts w:ascii="微软雅黑" w:eastAsia="微软雅黑" w:hAnsi="微软雅黑" w:hint="eastAsia"/>
        </w:rPr>
        <w:t>作为主系统</w:t>
      </w:r>
    </w:p>
    <w:p w:rsidR="00576B07" w:rsidRDefault="00576B07" w:rsidP="00576B07">
      <w:pPr>
        <w:autoSpaceDN w:val="0"/>
        <w:spacing w:before="141" w:after="141"/>
        <w:rPr>
          <w:b/>
          <w:color w:val="0000FF"/>
          <w:sz w:val="42"/>
        </w:rPr>
      </w:pPr>
      <w:r>
        <w:rPr>
          <w:b/>
          <w:color w:val="0000FF"/>
          <w:sz w:val="42"/>
        </w:rPr>
        <w:t>准备工作</w:t>
      </w:r>
    </w:p>
    <w:p w:rsidR="00576B07" w:rsidRDefault="00576B07" w:rsidP="00576B07">
      <w:pPr>
        <w:autoSpaceDN w:val="0"/>
        <w:spacing w:before="141" w:after="141"/>
        <w:rPr>
          <w:bCs/>
        </w:rPr>
      </w:pPr>
      <w:r>
        <w:rPr>
          <w:rFonts w:hint="eastAsia"/>
          <w:bCs/>
        </w:rPr>
        <w:t>准备好配置单点</w:t>
      </w:r>
      <w:r w:rsidR="00496441">
        <w:rPr>
          <w:rFonts w:hint="eastAsia"/>
          <w:bCs/>
        </w:rPr>
        <w:t>登入</w:t>
      </w:r>
      <w:r>
        <w:rPr>
          <w:rFonts w:hint="eastAsia"/>
          <w:bCs/>
        </w:rPr>
        <w:t>使用的</w:t>
      </w:r>
      <w:r w:rsidRPr="00AB1C59">
        <w:t>sso_es-1.0.</w:t>
      </w:r>
      <w:r>
        <w:t>x</w:t>
      </w:r>
      <w:r w:rsidRPr="00AB1C59">
        <w:t>.jar</w:t>
      </w:r>
    </w:p>
    <w:p w:rsidR="00576B07" w:rsidRDefault="00576B07" w:rsidP="00576B07">
      <w:pPr>
        <w:rPr>
          <w:b/>
          <w:color w:val="0000FF"/>
          <w:sz w:val="42"/>
        </w:rPr>
      </w:pPr>
      <w:r>
        <w:rPr>
          <w:b/>
          <w:color w:val="0000FF"/>
          <w:sz w:val="42"/>
        </w:rPr>
        <w:t>第一步</w:t>
      </w:r>
      <w:r>
        <w:rPr>
          <w:b/>
          <w:color w:val="0000FF"/>
          <w:sz w:val="42"/>
        </w:rPr>
        <w:t xml:space="preserve"> </w:t>
      </w:r>
      <w:r>
        <w:rPr>
          <w:b/>
          <w:color w:val="0000FF"/>
          <w:sz w:val="42"/>
        </w:rPr>
        <w:t>辅系统配置说明</w:t>
      </w:r>
    </w:p>
    <w:p w:rsidR="00576B07" w:rsidRDefault="00576B07" w:rsidP="00576B07">
      <w:pPr>
        <w:numPr>
          <w:ilvl w:val="0"/>
          <w:numId w:val="3"/>
        </w:numPr>
        <w:autoSpaceDN w:val="0"/>
      </w:pPr>
      <w:r>
        <w:t>准备工作</w:t>
      </w:r>
      <w:r>
        <w:br/>
        <w:t xml:space="preserve">    </w:t>
      </w:r>
      <w:r>
        <w:t>修改</w:t>
      </w:r>
      <w:r w:rsidR="00E21DB6" w:rsidRPr="00AB1C59">
        <w:t>sso_es-1.0.</w:t>
      </w:r>
      <w:r w:rsidR="00E21DB6">
        <w:t>x</w:t>
      </w:r>
      <w:r w:rsidR="00E21DB6" w:rsidRPr="00AB1C59">
        <w:t>.jar</w:t>
      </w:r>
      <w:r>
        <w:t>包中的配置文件</w:t>
      </w:r>
      <w:r>
        <w:t>ssoconfig-</w:t>
      </w:r>
      <w:r>
        <w:rPr>
          <w:rFonts w:hint="eastAsia"/>
        </w:rPr>
        <w:t>slave</w:t>
      </w:r>
      <w:r>
        <w:t>.xml</w:t>
      </w:r>
      <w:r>
        <w:t>（在</w:t>
      </w:r>
      <w:r>
        <w:t>\WEB-INF\classes\META-INF\esensso</w:t>
      </w:r>
      <w:r>
        <w:t>目录下）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>&lt;?</w:t>
      </w:r>
      <w:r>
        <w:rPr>
          <w:rFonts w:ascii="Calibri" w:eastAsia="Courier New" w:hAnsi="Calibri"/>
          <w:color w:val="3F7F7F"/>
        </w:rPr>
        <w:t>xml</w:t>
      </w:r>
      <w:r>
        <w:rPr>
          <w:rFonts w:ascii="Calibri" w:eastAsia="Courier New" w:hAnsi="Calibri"/>
        </w:rPr>
        <w:t xml:space="preserve"> </w:t>
      </w:r>
      <w:r>
        <w:rPr>
          <w:rFonts w:ascii="Calibri" w:eastAsia="Courier New" w:hAnsi="Calibri"/>
          <w:color w:val="7F007F"/>
        </w:rPr>
        <w:t>version</w:t>
      </w:r>
      <w:r>
        <w:rPr>
          <w:rFonts w:ascii="Calibri" w:eastAsia="Courier New" w:hAnsi="Calibri"/>
          <w:color w:val="000000"/>
        </w:rPr>
        <w:t>=</w:t>
      </w:r>
      <w:r>
        <w:rPr>
          <w:rFonts w:ascii="Calibri" w:eastAsia="Courier New" w:hAnsi="Calibri"/>
          <w:i/>
          <w:color w:val="2A00FF"/>
        </w:rPr>
        <w:t>"1.0"</w:t>
      </w:r>
      <w:r>
        <w:rPr>
          <w:rFonts w:ascii="Calibri" w:eastAsia="Courier New" w:hAnsi="Calibri"/>
        </w:rPr>
        <w:t xml:space="preserve"> </w:t>
      </w:r>
      <w:r>
        <w:rPr>
          <w:rFonts w:ascii="Calibri" w:eastAsia="Courier New" w:hAnsi="Calibri"/>
          <w:color w:val="7F007F"/>
        </w:rPr>
        <w:t>encoding</w:t>
      </w:r>
      <w:r>
        <w:rPr>
          <w:rFonts w:ascii="Calibri" w:eastAsia="Courier New" w:hAnsi="Calibri"/>
          <w:color w:val="000000"/>
        </w:rPr>
        <w:t>=</w:t>
      </w:r>
      <w:r>
        <w:rPr>
          <w:rFonts w:ascii="Calibri" w:eastAsia="Courier New" w:hAnsi="Calibri"/>
          <w:i/>
          <w:color w:val="2A00FF"/>
        </w:rPr>
        <w:t>"UTF-8"</w:t>
      </w:r>
      <w:r>
        <w:rPr>
          <w:rFonts w:ascii="Calibri" w:eastAsia="Courier New" w:hAnsi="Calibri"/>
          <w:color w:val="008080"/>
        </w:rPr>
        <w:t>?&gt;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ssoconfig</w:t>
      </w:r>
      <w:r>
        <w:rPr>
          <w:rFonts w:ascii="Calibri" w:eastAsia="Courier New" w:hAnsi="Calibri"/>
        </w:rPr>
        <w:t xml:space="preserve"> </w:t>
      </w:r>
      <w:r>
        <w:rPr>
          <w:rFonts w:ascii="Calibri" w:eastAsia="Courier New" w:hAnsi="Calibri"/>
          <w:color w:val="7F007F"/>
        </w:rPr>
        <w:t>sysid</w:t>
      </w:r>
      <w:r>
        <w:rPr>
          <w:rFonts w:ascii="Calibri" w:eastAsia="Courier New" w:hAnsi="Calibri"/>
          <w:color w:val="000000"/>
        </w:rPr>
        <w:t>=</w:t>
      </w:r>
      <w:r>
        <w:rPr>
          <w:rFonts w:ascii="Calibri" w:eastAsia="Courier New" w:hAnsi="Calibri"/>
          <w:i/>
          <w:color w:val="2A00FF"/>
        </w:rPr>
        <w:t>"sso"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hAnsi="Calibri"/>
          <w:color w:val="000000"/>
        </w:rPr>
        <w:t>&lt;!--</w:t>
      </w:r>
      <w:r>
        <w:rPr>
          <w:rFonts w:ascii="Calibri" w:hAnsi="Calibri"/>
          <w:color w:val="000000"/>
        </w:rPr>
        <w:t>此处为主系统的</w:t>
      </w:r>
      <w:r>
        <w:rPr>
          <w:rFonts w:ascii="Calibri" w:hAnsi="Calibri"/>
          <w:color w:val="000000"/>
        </w:rPr>
        <w:t>sso</w:t>
      </w:r>
      <w:r>
        <w:rPr>
          <w:rFonts w:ascii="Calibri" w:hAnsi="Calibri"/>
          <w:color w:val="000000"/>
        </w:rPr>
        <w:t>请求处理路径和错误页面路径</w:t>
      </w:r>
      <w:r>
        <w:rPr>
          <w:rFonts w:ascii="Calibri" w:hAnsi="Calibri"/>
          <w:color w:val="000000"/>
        </w:rPr>
        <w:t>--&gt;</w:t>
      </w:r>
      <w:r>
        <w:rPr>
          <w:rFonts w:ascii="Calibri" w:eastAsia="Courier New" w:hAnsi="Calibri"/>
          <w:color w:val="000000"/>
        </w:rPr>
        <w:t xml:space="preserve">  </w:t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master-action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http://</w:t>
      </w:r>
      <w:r>
        <w:rPr>
          <w:rFonts w:ascii="Calibri" w:hAnsi="Calibri"/>
          <w:color w:val="000000"/>
        </w:rPr>
        <w:t>xxx.xxx.xxx.xxx</w:t>
      </w:r>
      <w:r>
        <w:rPr>
          <w:rFonts w:ascii="Calibri" w:eastAsia="Courier New" w:hAnsi="Calibri"/>
          <w:color w:val="000000"/>
        </w:rPr>
        <w:t>/bi4.1/</w:t>
      </w:r>
      <w:r w:rsidRPr="008F6328">
        <w:rPr>
          <w:rFonts w:ascii="Consolas" w:hAnsi="Consolas" w:cs="Consolas"/>
          <w:sz w:val="19"/>
          <w:szCs w:val="19"/>
          <w:shd w:val="clear" w:color="auto" w:fill="FFFFFF"/>
        </w:rPr>
        <w:t>esensso.do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master-action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login-error-page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http://</w:t>
      </w:r>
      <w:r>
        <w:rPr>
          <w:rFonts w:ascii="Calibri" w:hAnsi="Calibri"/>
          <w:color w:val="000000"/>
        </w:rPr>
        <w:t>xxx.xxx.xxx.xxx</w:t>
      </w:r>
      <w:r>
        <w:rPr>
          <w:rFonts w:ascii="Calibri" w:eastAsia="Courier New" w:hAnsi="Calibri"/>
          <w:color w:val="000000"/>
        </w:rPr>
        <w:t>/bi4.1/</w:t>
      </w:r>
      <w:r w:rsidRPr="008F6328">
        <w:rPr>
          <w:rFonts w:ascii="Consolas" w:hAnsi="Consolas" w:cs="Consolas"/>
          <w:sz w:val="19"/>
          <w:szCs w:val="19"/>
          <w:shd w:val="clear" w:color="auto" w:fill="FFFFFF"/>
        </w:rPr>
        <w:t>esmain/error.do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login-error-page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slave</w:t>
      </w:r>
      <w:r>
        <w:rPr>
          <w:rFonts w:ascii="Calibri" w:eastAsia="Courier New" w:hAnsi="Calibri"/>
        </w:rPr>
        <w:t xml:space="preserve"> </w:t>
      </w:r>
      <w:r>
        <w:rPr>
          <w:rFonts w:ascii="Calibri" w:eastAsia="Courier New" w:hAnsi="Calibri"/>
          <w:color w:val="7F007F"/>
        </w:rPr>
        <w:t>loginstatustype</w:t>
      </w:r>
      <w:r>
        <w:rPr>
          <w:rFonts w:ascii="Calibri" w:eastAsia="Courier New" w:hAnsi="Calibri"/>
          <w:color w:val="000000"/>
        </w:rPr>
        <w:t>=</w:t>
      </w:r>
      <w:r>
        <w:rPr>
          <w:rFonts w:ascii="Calibri" w:eastAsia="Courier New" w:hAnsi="Calibri"/>
          <w:i/>
          <w:color w:val="2A00FF"/>
        </w:rPr>
        <w:t>"session"</w:t>
      </w:r>
      <w:r>
        <w:rPr>
          <w:rFonts w:ascii="Calibri" w:eastAsia="Courier New" w:hAnsi="Calibri"/>
        </w:rPr>
        <w:t xml:space="preserve"> </w:t>
      </w:r>
      <w:r>
        <w:rPr>
          <w:rFonts w:ascii="Calibri" w:eastAsia="Courier New" w:hAnsi="Calibri"/>
          <w:color w:val="7F007F"/>
        </w:rPr>
        <w:t>enablefilter</w:t>
      </w:r>
      <w:r>
        <w:rPr>
          <w:rFonts w:ascii="Calibri" w:eastAsia="Courier New" w:hAnsi="Calibri"/>
          <w:color w:val="000000"/>
        </w:rPr>
        <w:t>=</w:t>
      </w:r>
      <w:r>
        <w:rPr>
          <w:rFonts w:ascii="Calibri" w:eastAsia="Courier New" w:hAnsi="Calibri"/>
          <w:i/>
          <w:color w:val="2A00FF"/>
        </w:rPr>
        <w:t>"true"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 xml:space="preserve">    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  <w:color w:val="008080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loginstatus-session</w:t>
      </w:r>
      <w:r>
        <w:rPr>
          <w:rFonts w:ascii="Calibri" w:eastAsia="Courier New" w:hAnsi="Calibri"/>
        </w:rPr>
        <w:t xml:space="preserve"> </w:t>
      </w:r>
      <w:r>
        <w:rPr>
          <w:rFonts w:ascii="Calibri" w:eastAsia="Courier New" w:hAnsi="Calibri"/>
          <w:color w:val="7F007F"/>
        </w:rPr>
        <w:t>entitytype</w:t>
      </w:r>
      <w:r>
        <w:rPr>
          <w:rFonts w:ascii="Calibri" w:eastAsia="Courier New" w:hAnsi="Calibri"/>
          <w:color w:val="000000"/>
        </w:rPr>
        <w:t>=</w:t>
      </w:r>
      <w:r>
        <w:rPr>
          <w:rFonts w:ascii="Calibri" w:eastAsia="Courier New" w:hAnsi="Calibri"/>
          <w:i/>
          <w:color w:val="2A00FF"/>
        </w:rPr>
        <w:t>"object"</w:t>
      </w:r>
      <w:r>
        <w:rPr>
          <w:rFonts w:ascii="Calibri" w:eastAsia="Courier New" w:hAnsi="Calibri"/>
          <w:color w:val="008080"/>
        </w:rPr>
        <w:t>&gt;</w:t>
      </w:r>
    </w:p>
    <w:p w:rsidR="004C1B0A" w:rsidRDefault="004C1B0A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ab/>
      </w:r>
      <w:r>
        <w:rPr>
          <w:rFonts w:ascii="Calibri" w:eastAsia="Courier New" w:hAnsi="Calibri"/>
          <w:color w:val="008080"/>
        </w:rPr>
        <w:tab/>
      </w:r>
      <w:r>
        <w:rPr>
          <w:rFonts w:ascii="Calibri" w:eastAsia="Courier New" w:hAnsi="Calibri"/>
          <w:color w:val="008080"/>
        </w:rPr>
        <w:tab/>
        <w:t>&lt;!—</w:t>
      </w:r>
      <w:r w:rsidRPr="004C1B0A">
        <w:rPr>
          <w:rFonts w:ascii="Calibri" w:eastAsiaTheme="minorEastAsia" w:hAnsi="Calibri" w:hint="eastAsia"/>
        </w:rPr>
        <w:t>此</w:t>
      </w:r>
      <w:r w:rsidRPr="004C1B0A">
        <w:rPr>
          <w:rFonts w:ascii="Calibri" w:eastAsiaTheme="minorEastAsia" w:hAnsi="Calibri"/>
        </w:rPr>
        <w:t>处</w:t>
      </w:r>
      <w:r>
        <w:rPr>
          <w:rFonts w:ascii="Calibri" w:eastAsiaTheme="minorEastAsia" w:hAnsi="Calibri" w:hint="eastAsia"/>
        </w:rPr>
        <w:t>为</w:t>
      </w:r>
      <w:r>
        <w:rPr>
          <w:rFonts w:ascii="Courier New" w:hAnsi="Courier New"/>
        </w:rPr>
        <w:t>第三方辅</w:t>
      </w:r>
      <w:r>
        <w:rPr>
          <w:rFonts w:ascii="Courier New" w:hAnsi="Courier New" w:hint="eastAsia"/>
        </w:rPr>
        <w:t>系统的</w:t>
      </w:r>
      <w:r>
        <w:rPr>
          <w:rFonts w:ascii="Courier New" w:hAnsi="Courier New" w:hint="eastAsia"/>
        </w:rPr>
        <w:t>Login</w:t>
      </w:r>
      <w:r>
        <w:rPr>
          <w:rFonts w:ascii="Courier New" w:hAnsi="Courier New" w:hint="eastAsia"/>
        </w:rPr>
        <w:t>对象</w:t>
      </w:r>
      <w:r>
        <w:rPr>
          <w:rFonts w:ascii="Courier New" w:hAnsi="Courier New"/>
        </w:rPr>
        <w:t>在</w:t>
      </w:r>
      <w:r>
        <w:rPr>
          <w:rFonts w:ascii="Courier New" w:hAnsi="Courier New" w:hint="eastAsia"/>
        </w:rPr>
        <w:t>服务</w:t>
      </w:r>
      <w:r>
        <w:rPr>
          <w:rFonts w:ascii="Courier New" w:hAnsi="Courier New"/>
        </w:rPr>
        <w:t>器</w:t>
      </w:r>
      <w:r>
        <w:rPr>
          <w:rFonts w:ascii="Courier New" w:hAnsi="Courier New" w:hint="eastAsia"/>
        </w:rPr>
        <w:t>session</w:t>
      </w:r>
      <w:r>
        <w:rPr>
          <w:rFonts w:ascii="Courier New" w:hAnsi="Courier New" w:hint="eastAsia"/>
        </w:rPr>
        <w:t>中</w:t>
      </w:r>
      <w:r>
        <w:rPr>
          <w:rFonts w:ascii="Courier New" w:hAnsi="Courier New"/>
        </w:rPr>
        <w:t>的名字</w:t>
      </w:r>
      <w:r>
        <w:rPr>
          <w:rFonts w:ascii="Calibri" w:eastAsia="Courier New" w:hAnsi="Calibri"/>
          <w:color w:val="008080"/>
        </w:rPr>
        <w:t xml:space="preserve"> --&gt;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  <w:color w:val="008080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loginstatus-obj-name</w:t>
      </w:r>
      <w:r>
        <w:rPr>
          <w:rFonts w:ascii="Calibri" w:eastAsia="Courier New" w:hAnsi="Calibri"/>
          <w:color w:val="008080"/>
        </w:rPr>
        <w:t>&gt;</w:t>
      </w:r>
      <w:r w:rsidRPr="003F7440">
        <w:rPr>
          <w:rFonts w:ascii="Calibri" w:eastAsia="Courier New" w:hAnsi="Calibri"/>
          <w:b/>
          <w:color w:val="FF0000"/>
        </w:rPr>
        <w:t>login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loginstatus-obj-name</w:t>
      </w:r>
      <w:r>
        <w:rPr>
          <w:rFonts w:ascii="Calibri" w:eastAsia="Courier New" w:hAnsi="Calibri"/>
          <w:color w:val="008080"/>
        </w:rPr>
        <w:t>&gt;</w:t>
      </w:r>
    </w:p>
    <w:p w:rsidR="004C1B0A" w:rsidRDefault="004C1B0A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ab/>
      </w:r>
      <w:r>
        <w:rPr>
          <w:rFonts w:ascii="Calibri" w:eastAsia="Courier New" w:hAnsi="Calibri"/>
          <w:color w:val="008080"/>
        </w:rPr>
        <w:tab/>
      </w:r>
      <w:r>
        <w:rPr>
          <w:rFonts w:ascii="Calibri" w:eastAsia="Courier New" w:hAnsi="Calibri"/>
          <w:color w:val="008080"/>
        </w:rPr>
        <w:tab/>
        <w:t>&lt;!--</w:t>
      </w:r>
      <w:r w:rsidRPr="004C1B0A">
        <w:rPr>
          <w:rFonts w:ascii="Calibri" w:eastAsiaTheme="minorEastAsia" w:hAnsi="Calibri" w:hint="eastAsia"/>
        </w:rPr>
        <w:t>此</w:t>
      </w:r>
      <w:r w:rsidRPr="004C1B0A">
        <w:rPr>
          <w:rFonts w:ascii="Calibri" w:eastAsiaTheme="minorEastAsia" w:hAnsi="Calibri"/>
        </w:rPr>
        <w:t>处</w:t>
      </w:r>
      <w:r>
        <w:rPr>
          <w:rFonts w:ascii="Courier New" w:hAnsi="Courier New" w:hint="eastAsia"/>
        </w:rPr>
        <w:t>为第</w:t>
      </w:r>
      <w:r>
        <w:rPr>
          <w:rFonts w:ascii="Courier New" w:hAnsi="Courier New"/>
        </w:rPr>
        <w:t>三方辅</w:t>
      </w:r>
      <w:r>
        <w:rPr>
          <w:rFonts w:ascii="Courier New" w:hAnsi="Courier New" w:hint="eastAsia"/>
        </w:rPr>
        <w:t>系统的</w:t>
      </w:r>
      <w:r>
        <w:rPr>
          <w:rFonts w:ascii="Courier New" w:hAnsi="Courier New" w:hint="eastAsia"/>
        </w:rPr>
        <w:t>Login</w:t>
      </w:r>
      <w:r>
        <w:rPr>
          <w:rFonts w:ascii="Courier New" w:hAnsi="Courier New" w:hint="eastAsia"/>
        </w:rPr>
        <w:t>对象</w:t>
      </w:r>
      <w:r>
        <w:rPr>
          <w:rFonts w:ascii="Courier New" w:hAnsi="Courier New"/>
        </w:rPr>
        <w:t>的完整</w:t>
      </w:r>
      <w:r>
        <w:rPr>
          <w:rFonts w:ascii="Courier New" w:hAnsi="Courier New" w:hint="eastAsia"/>
        </w:rPr>
        <w:t>Java</w:t>
      </w:r>
      <w:r>
        <w:rPr>
          <w:rFonts w:ascii="Courier New" w:hAnsi="Courier New"/>
        </w:rPr>
        <w:t xml:space="preserve"> </w:t>
      </w:r>
      <w:r>
        <w:rPr>
          <w:rFonts w:ascii="Courier New" w:hAnsi="Courier New" w:hint="eastAsia"/>
        </w:rPr>
        <w:t>class</w:t>
      </w:r>
      <w:r>
        <w:rPr>
          <w:rFonts w:ascii="Courier New" w:hAnsi="Courier New" w:hint="eastAsia"/>
        </w:rPr>
        <w:t>名（带</w:t>
      </w:r>
      <w:r>
        <w:rPr>
          <w:rFonts w:ascii="Courier New" w:hAnsi="Courier New"/>
        </w:rPr>
        <w:t>包名）</w:t>
      </w:r>
      <w:r>
        <w:rPr>
          <w:rFonts w:ascii="Calibri" w:eastAsia="Courier New" w:hAnsi="Calibri"/>
          <w:color w:val="008080"/>
        </w:rPr>
        <w:t xml:space="preserve"> --&gt;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  <w:color w:val="008080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loginstatus-obj-class</w:t>
      </w:r>
      <w:r>
        <w:rPr>
          <w:rFonts w:ascii="Calibri" w:eastAsia="Courier New" w:hAnsi="Calibri"/>
          <w:color w:val="008080"/>
        </w:rPr>
        <w:t>&gt;</w:t>
      </w:r>
      <w:r w:rsidRPr="003F7440">
        <w:rPr>
          <w:rFonts w:ascii="Calibri" w:eastAsia="Courier New" w:hAnsi="Calibri"/>
          <w:b/>
          <w:color w:val="FF0000"/>
        </w:rPr>
        <w:t>sso.SlaveLogin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loginstatus-obj-class</w:t>
      </w:r>
      <w:r>
        <w:rPr>
          <w:rFonts w:ascii="Calibri" w:eastAsia="Courier New" w:hAnsi="Calibri"/>
          <w:color w:val="008080"/>
        </w:rPr>
        <w:t>&gt;</w:t>
      </w:r>
    </w:p>
    <w:p w:rsidR="004C1B0A" w:rsidRDefault="004C1B0A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ab/>
      </w:r>
      <w:r>
        <w:rPr>
          <w:rFonts w:ascii="Calibri" w:eastAsia="Courier New" w:hAnsi="Calibri"/>
          <w:color w:val="008080"/>
        </w:rPr>
        <w:tab/>
      </w:r>
      <w:r>
        <w:rPr>
          <w:rFonts w:ascii="Calibri" w:eastAsia="Courier New" w:hAnsi="Calibri"/>
          <w:color w:val="008080"/>
        </w:rPr>
        <w:tab/>
        <w:t>&lt;!--</w:t>
      </w:r>
      <w:r w:rsidRPr="004C1B0A">
        <w:rPr>
          <w:rFonts w:ascii="Calibri" w:eastAsiaTheme="minorEastAsia" w:hAnsi="Calibri" w:hint="eastAsia"/>
        </w:rPr>
        <w:t>此</w:t>
      </w:r>
      <w:r w:rsidRPr="004C1B0A">
        <w:rPr>
          <w:rFonts w:ascii="Calibri" w:eastAsiaTheme="minorEastAsia" w:hAnsi="Calibri"/>
        </w:rPr>
        <w:t>处</w:t>
      </w:r>
      <w:r>
        <w:rPr>
          <w:rFonts w:ascii="Courier New" w:hAnsi="Courier New" w:hint="eastAsia"/>
        </w:rPr>
        <w:t>为</w:t>
      </w:r>
      <w:r>
        <w:rPr>
          <w:rFonts w:ascii="Courier New" w:hAnsi="Courier New"/>
        </w:rPr>
        <w:t>该</w:t>
      </w:r>
      <w:r>
        <w:rPr>
          <w:rFonts w:ascii="Courier New" w:hAnsi="Courier New" w:hint="eastAsia"/>
        </w:rPr>
        <w:t>Login</w:t>
      </w:r>
      <w:r>
        <w:rPr>
          <w:rFonts w:ascii="Courier New" w:hAnsi="Courier New" w:hint="eastAsia"/>
        </w:rPr>
        <w:t>对象</w:t>
      </w:r>
      <w:r>
        <w:rPr>
          <w:rFonts w:ascii="Courier New" w:hAnsi="Courier New"/>
        </w:rPr>
        <w:t>提供的返回</w:t>
      </w:r>
      <w:r w:rsidR="00496441">
        <w:rPr>
          <w:rFonts w:ascii="Courier New" w:hAnsi="Courier New"/>
        </w:rPr>
        <w:t>登入</w:t>
      </w:r>
      <w:r>
        <w:rPr>
          <w:rFonts w:ascii="Courier New" w:hAnsi="Courier New" w:hint="eastAsia"/>
        </w:rPr>
        <w:t>id</w:t>
      </w:r>
      <w:r>
        <w:rPr>
          <w:rFonts w:ascii="Courier New" w:hAnsi="Courier New" w:hint="eastAsia"/>
        </w:rPr>
        <w:t>的</w:t>
      </w:r>
      <w:r>
        <w:rPr>
          <w:rFonts w:ascii="Courier New" w:hAnsi="Courier New"/>
        </w:rPr>
        <w:t>方法名</w:t>
      </w:r>
      <w:r>
        <w:rPr>
          <w:rFonts w:ascii="Calibri" w:eastAsia="Courier New" w:hAnsi="Calibri"/>
          <w:color w:val="008080"/>
        </w:rPr>
        <w:t>--&gt;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  <w:color w:val="008080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loginstatus-obj-id</w:t>
      </w:r>
      <w:r>
        <w:rPr>
          <w:rFonts w:ascii="Calibri" w:eastAsia="Courier New" w:hAnsi="Calibri"/>
          <w:color w:val="008080"/>
        </w:rPr>
        <w:t>&gt;</w:t>
      </w:r>
      <w:r w:rsidRPr="003F7440">
        <w:rPr>
          <w:rFonts w:ascii="Calibri" w:eastAsia="Courier New" w:hAnsi="Calibri"/>
          <w:b/>
          <w:color w:val="FF0000"/>
        </w:rPr>
        <w:t>getId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loginstatus-obj-id</w:t>
      </w:r>
      <w:r>
        <w:rPr>
          <w:rFonts w:ascii="Calibri" w:eastAsia="Courier New" w:hAnsi="Calibri"/>
          <w:color w:val="008080"/>
        </w:rPr>
        <w:t>&gt;</w:t>
      </w:r>
    </w:p>
    <w:p w:rsidR="004C1B0A" w:rsidRDefault="004C1B0A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ab/>
      </w:r>
      <w:r>
        <w:rPr>
          <w:rFonts w:ascii="Calibri" w:eastAsia="Courier New" w:hAnsi="Calibri"/>
          <w:color w:val="008080"/>
        </w:rPr>
        <w:tab/>
      </w:r>
      <w:r>
        <w:rPr>
          <w:rFonts w:ascii="Calibri" w:eastAsia="Courier New" w:hAnsi="Calibri"/>
          <w:color w:val="008080"/>
        </w:rPr>
        <w:tab/>
        <w:t>&lt;!--</w:t>
      </w:r>
      <w:r w:rsidRPr="004C1B0A">
        <w:rPr>
          <w:rFonts w:ascii="Calibri" w:eastAsiaTheme="minorEastAsia" w:hAnsi="Calibri" w:hint="eastAsia"/>
        </w:rPr>
        <w:t>此</w:t>
      </w:r>
      <w:r w:rsidRPr="004C1B0A">
        <w:rPr>
          <w:rFonts w:ascii="Calibri" w:eastAsiaTheme="minorEastAsia" w:hAnsi="Calibri"/>
        </w:rPr>
        <w:t>处</w:t>
      </w:r>
      <w:r>
        <w:rPr>
          <w:rFonts w:ascii="Courier New" w:hAnsi="Courier New" w:hint="eastAsia"/>
        </w:rPr>
        <w:t>为</w:t>
      </w:r>
      <w:r>
        <w:rPr>
          <w:rFonts w:ascii="Courier New" w:hAnsi="Courier New"/>
        </w:rPr>
        <w:t>该</w:t>
      </w:r>
      <w:r>
        <w:rPr>
          <w:rFonts w:ascii="Courier New" w:hAnsi="Courier New" w:hint="eastAsia"/>
        </w:rPr>
        <w:t>Login</w:t>
      </w:r>
      <w:r>
        <w:rPr>
          <w:rFonts w:ascii="Courier New" w:hAnsi="Courier New" w:hint="eastAsia"/>
        </w:rPr>
        <w:t>对象</w:t>
      </w:r>
      <w:r>
        <w:rPr>
          <w:rFonts w:ascii="Courier New" w:hAnsi="Courier New"/>
        </w:rPr>
        <w:t>提供的</w:t>
      </w:r>
      <w:r>
        <w:rPr>
          <w:rFonts w:ascii="Courier New" w:hAnsi="Courier New" w:hint="eastAsia"/>
        </w:rPr>
        <w:t>返回</w:t>
      </w:r>
      <w:r w:rsidR="00496441">
        <w:rPr>
          <w:rFonts w:ascii="Courier New" w:hAnsi="Courier New"/>
        </w:rPr>
        <w:t>登入</w:t>
      </w:r>
      <w:r>
        <w:rPr>
          <w:rFonts w:ascii="Courier New" w:hAnsi="Courier New"/>
        </w:rPr>
        <w:t>密码的方法名</w:t>
      </w:r>
      <w:r>
        <w:rPr>
          <w:rFonts w:ascii="Calibri" w:eastAsia="Courier New" w:hAnsi="Calibri"/>
          <w:color w:val="008080"/>
        </w:rPr>
        <w:t>--&gt;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loginstatus-obj-pw</w:t>
      </w:r>
      <w:r>
        <w:rPr>
          <w:rFonts w:ascii="Calibri" w:eastAsia="Courier New" w:hAnsi="Calibri"/>
          <w:color w:val="008080"/>
        </w:rPr>
        <w:t>&gt;</w:t>
      </w:r>
      <w:r w:rsidRPr="003F7440">
        <w:rPr>
          <w:rFonts w:ascii="Calibri" w:eastAsia="Courier New" w:hAnsi="Calibri"/>
          <w:b/>
          <w:color w:val="FF0000"/>
        </w:rPr>
        <w:t>getPassword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loginstatus-obj-pw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loginstatus-session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slave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N w:val="0"/>
        <w:rPr>
          <w:rFonts w:ascii="Calibri" w:eastAsia="Courier New" w:hAnsi="Calibri"/>
          <w:color w:val="008080"/>
        </w:rPr>
      </w:pP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ssoconfig</w:t>
      </w:r>
      <w:r>
        <w:rPr>
          <w:rFonts w:ascii="Calibri" w:eastAsia="Courier New" w:hAnsi="Calibri"/>
          <w:color w:val="008080"/>
        </w:rPr>
        <w:t>&gt;</w:t>
      </w:r>
    </w:p>
    <w:p w:rsidR="00576B07" w:rsidRPr="00BC0AD1" w:rsidRDefault="003F7440" w:rsidP="00576B07">
      <w:pPr>
        <w:autoSpaceDN w:val="0"/>
        <w:rPr>
          <w:rFonts w:ascii="Courier New" w:hAnsi="Courier New" w:hint="eastAsia"/>
        </w:rPr>
      </w:pPr>
      <w:r>
        <w:rPr>
          <w:rFonts w:ascii="Courier New" w:hAnsi="Courier New" w:hint="eastAsia"/>
        </w:rPr>
        <w:t>其</w:t>
      </w:r>
      <w:r>
        <w:rPr>
          <w:rFonts w:ascii="Courier New" w:hAnsi="Courier New"/>
        </w:rPr>
        <w:t>中</w:t>
      </w:r>
      <w:r w:rsidR="00E21DB6">
        <w:rPr>
          <w:rFonts w:ascii="Courier New" w:hAnsi="Courier New" w:hint="eastAsia"/>
        </w:rPr>
        <w:t>标</w:t>
      </w:r>
      <w:r w:rsidR="00E21DB6">
        <w:rPr>
          <w:rFonts w:ascii="Courier New" w:hAnsi="Courier New"/>
        </w:rPr>
        <w:t>红的文字要根据实际情况修改。</w:t>
      </w:r>
    </w:p>
    <w:p w:rsidR="00576B07" w:rsidRDefault="00576B07" w:rsidP="00576B07">
      <w:pPr>
        <w:numPr>
          <w:ilvl w:val="0"/>
          <w:numId w:val="4"/>
        </w:numPr>
        <w:rPr>
          <w:rFonts w:hint="eastAsia"/>
          <w:bCs/>
        </w:rPr>
      </w:pPr>
      <w:r>
        <w:rPr>
          <w:rFonts w:hint="eastAsia"/>
          <w:bCs/>
        </w:rPr>
        <w:t>修改辅系统的</w:t>
      </w:r>
      <w:r>
        <w:rPr>
          <w:rFonts w:hint="eastAsia"/>
          <w:bCs/>
        </w:rPr>
        <w:t>web.xml</w:t>
      </w:r>
      <w:r>
        <w:rPr>
          <w:rFonts w:hint="eastAsia"/>
          <w:bCs/>
        </w:rPr>
        <w:t>。添加</w:t>
      </w:r>
      <w:r>
        <w:rPr>
          <w:rFonts w:hint="eastAsia"/>
          <w:bCs/>
        </w:rPr>
        <w:t>filter</w:t>
      </w:r>
      <w:r>
        <w:rPr>
          <w:rFonts w:hint="eastAsia"/>
          <w:bCs/>
        </w:rPr>
        <w:t>参数。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  <w:highlight w:val="lightGray"/>
        </w:rPr>
        <w:t>filter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filter-name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checkLoginFilter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filter-name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filter-class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com.esen.util.sso.slave.CheckLoginFilter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filter-class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init-param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  <w:color w:val="008080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param-name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notCheckURLList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param-name</w:t>
      </w:r>
      <w:r>
        <w:rPr>
          <w:rFonts w:ascii="Calibri" w:eastAsia="Courier New" w:hAnsi="Calibri"/>
          <w:color w:val="008080"/>
        </w:rPr>
        <w:t>&gt;</w:t>
      </w:r>
    </w:p>
    <w:p w:rsidR="00AF2C89" w:rsidRDefault="00AF2C89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ab/>
      </w:r>
      <w:r>
        <w:rPr>
          <w:rFonts w:ascii="Calibri" w:eastAsia="Courier New" w:hAnsi="Calibri"/>
          <w:color w:val="008080"/>
        </w:rPr>
        <w:tab/>
        <w:t>&lt;!</w:t>
      </w:r>
      <w:r w:rsidR="0067009B">
        <w:t>--</w:t>
      </w:r>
      <w:r>
        <w:rPr>
          <w:rFonts w:ascii="Calibri" w:eastAsiaTheme="minorEastAsia" w:hAnsi="Calibri" w:hint="eastAsia"/>
        </w:rPr>
        <w:t>此处</w:t>
      </w:r>
      <w:r w:rsidRPr="00AF2C89">
        <w:rPr>
          <w:rFonts w:ascii="Calibri" w:eastAsiaTheme="minorEastAsia" w:hAnsi="Calibri"/>
        </w:rPr>
        <w:t>指定</w:t>
      </w:r>
      <w:r>
        <w:rPr>
          <w:rFonts w:ascii="Courier New" w:hAnsi="Courier New"/>
        </w:rPr>
        <w:t>要排除在单点</w:t>
      </w:r>
      <w:r w:rsidR="00496441">
        <w:rPr>
          <w:rFonts w:ascii="Courier New" w:hAnsi="Courier New"/>
        </w:rPr>
        <w:t>登入</w:t>
      </w:r>
      <w:r>
        <w:rPr>
          <w:rFonts w:ascii="Courier New" w:hAnsi="Courier New"/>
        </w:rPr>
        <w:t>之外的</w:t>
      </w:r>
      <w:r>
        <w:rPr>
          <w:rFonts w:ascii="Courier New" w:hAnsi="Courier New" w:hint="eastAsia"/>
        </w:rPr>
        <w:t>url</w:t>
      </w:r>
      <w:r>
        <w:rPr>
          <w:rFonts w:ascii="Courier New" w:hAnsi="Courier New" w:hint="eastAsia"/>
        </w:rPr>
        <w:t>地</w:t>
      </w:r>
      <w:r>
        <w:rPr>
          <w:rFonts w:ascii="Courier New" w:hAnsi="Courier New"/>
        </w:rPr>
        <w:t>址，例如</w:t>
      </w:r>
      <w:r w:rsidR="00496441">
        <w:rPr>
          <w:rFonts w:ascii="Courier New" w:hAnsi="Courier New"/>
        </w:rPr>
        <w:t>登入</w:t>
      </w:r>
      <w:r>
        <w:rPr>
          <w:rFonts w:ascii="Courier New" w:hAnsi="Courier New"/>
        </w:rPr>
        <w:t>页面的地址等等</w:t>
      </w:r>
      <w:r>
        <w:rPr>
          <w:rFonts w:ascii="Courier New" w:hAnsi="Courier New" w:hint="eastAsia"/>
        </w:rPr>
        <w:t xml:space="preserve"> </w:t>
      </w:r>
      <w:r w:rsidR="0067009B">
        <w:rPr>
          <w:rFonts w:ascii="Courier New" w:hAnsi="Courier New"/>
        </w:rPr>
        <w:t>--</w:t>
      </w:r>
      <w:r>
        <w:rPr>
          <w:rFonts w:ascii="Courier New" w:hAnsi="Courier New" w:hint="eastAsia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param-value</w:t>
      </w:r>
      <w:r>
        <w:rPr>
          <w:rFonts w:ascii="Calibri" w:eastAsia="Courier New" w:hAnsi="Calibri"/>
          <w:color w:val="008080"/>
        </w:rPr>
        <w:t>&gt;</w:t>
      </w:r>
      <w:r w:rsidRPr="00E21DB6">
        <w:rPr>
          <w:rFonts w:ascii="Calibri" w:eastAsia="Courier New" w:hAnsi="Calibri"/>
          <w:b/>
          <w:color w:val="FF0000"/>
        </w:rPr>
        <w:t>/login.do;/test.do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param-value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init-param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  <w:highlight w:val="lightGray"/>
        </w:rPr>
        <w:t>filter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filter-mapping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filter-name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checkLoginFilter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filter-name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url-pattern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*.jsp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url-pattern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lastRenderedPageBreak/>
        <w:tab/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filter-mapping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filter-mapping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filter-name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checkLoginFilter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filter-name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url-pattern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*.do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url-pattern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filter-mapping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filter-mapping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filter-name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checkLoginFilter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filter-name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0000"/>
        </w:rPr>
        <w:tab/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url-pattern</w:t>
      </w:r>
      <w:r>
        <w:rPr>
          <w:rFonts w:ascii="Calibri" w:eastAsia="Courier New" w:hAnsi="Calibri"/>
          <w:color w:val="008080"/>
        </w:rPr>
        <w:t>&gt;</w:t>
      </w:r>
      <w:r>
        <w:rPr>
          <w:rFonts w:ascii="Calibri" w:eastAsia="Courier New" w:hAnsi="Calibri"/>
          <w:color w:val="000000"/>
        </w:rPr>
        <w:t>*.html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url-pattern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alibri" w:eastAsia="Courier New" w:hAnsi="Calibri"/>
        </w:rPr>
      </w:pP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filter-mapping</w:t>
      </w:r>
      <w:r>
        <w:rPr>
          <w:rFonts w:ascii="Calibri" w:eastAsia="Courier New" w:hAnsi="Calibri"/>
          <w:color w:val="008080"/>
        </w:rPr>
        <w:t>&gt;</w:t>
      </w:r>
    </w:p>
    <w:p w:rsidR="00576B07" w:rsidRDefault="00576B07" w:rsidP="00576B07">
      <w:pPr>
        <w:autoSpaceDE w:val="0"/>
        <w:autoSpaceDN w:val="0"/>
        <w:rPr>
          <w:rFonts w:ascii="Courier New" w:hAnsi="Courier New"/>
        </w:rPr>
      </w:pPr>
      <w:r>
        <w:rPr>
          <w:rFonts w:ascii="Calibri" w:eastAsia="Courier New" w:hAnsi="Calibri"/>
          <w:color w:val="000000"/>
        </w:rPr>
        <w:tab/>
      </w:r>
      <w:r w:rsidR="00E21DB6">
        <w:rPr>
          <w:rFonts w:ascii="Calibri" w:eastAsiaTheme="minorEastAsia" w:hAnsi="Calibri" w:hint="eastAsia"/>
          <w:color w:val="000000"/>
        </w:rPr>
        <w:t>其</w:t>
      </w:r>
      <w:r w:rsidR="00E21DB6">
        <w:rPr>
          <w:rFonts w:ascii="Calibri" w:eastAsiaTheme="minorEastAsia" w:hAnsi="Calibri"/>
          <w:color w:val="000000"/>
        </w:rPr>
        <w:t>中，标红的文字要根据</w:t>
      </w:r>
      <w:r w:rsidR="00E21DB6">
        <w:rPr>
          <w:rFonts w:ascii="Courier New" w:hAnsi="Courier New"/>
        </w:rPr>
        <w:t>实际情况修改</w:t>
      </w:r>
      <w:r w:rsidR="00E21DB6">
        <w:rPr>
          <w:rFonts w:ascii="Courier New" w:hAnsi="Courier New" w:hint="eastAsia"/>
        </w:rPr>
        <w:t>。</w:t>
      </w:r>
      <w:r w:rsidR="00E21DB6">
        <w:rPr>
          <w:rFonts w:ascii="Calibri" w:eastAsia="Courier New" w:hAnsi="Calibri"/>
          <w:color w:val="000000"/>
        </w:rPr>
        <w:t>notCheckURLList</w:t>
      </w:r>
      <w:r w:rsidR="00E21DB6">
        <w:rPr>
          <w:rFonts w:ascii="Calibri" w:eastAsiaTheme="minorEastAsia" w:hAnsi="Calibri" w:hint="eastAsia"/>
          <w:color w:val="000000"/>
        </w:rPr>
        <w:t>下面</w:t>
      </w:r>
      <w:r w:rsidR="00E21DB6">
        <w:rPr>
          <w:rFonts w:ascii="Calibri" w:eastAsiaTheme="minorEastAsia" w:hAnsi="Calibri"/>
          <w:color w:val="000000"/>
        </w:rPr>
        <w:t>的</w:t>
      </w:r>
      <w:r w:rsidR="00E21DB6">
        <w:rPr>
          <w:rFonts w:ascii="Calibri" w:eastAsiaTheme="minorEastAsia" w:hAnsi="Calibri" w:hint="eastAsia"/>
          <w:color w:val="000000"/>
        </w:rPr>
        <w:t>参数</w:t>
      </w:r>
      <w:r w:rsidR="00E21DB6">
        <w:rPr>
          <w:rFonts w:ascii="Calibri" w:eastAsiaTheme="minorEastAsia" w:hAnsi="Calibri"/>
          <w:color w:val="000000"/>
        </w:rPr>
        <w:t>值</w:t>
      </w:r>
      <w:r w:rsidR="00E21DB6">
        <w:rPr>
          <w:rFonts w:ascii="Courier New" w:hAnsi="Courier New"/>
        </w:rPr>
        <w:t>通常</w:t>
      </w:r>
      <w:r w:rsidR="00E21DB6">
        <w:rPr>
          <w:rFonts w:ascii="Courier New" w:hAnsi="Courier New" w:hint="eastAsia"/>
        </w:rPr>
        <w:t>是</w:t>
      </w:r>
      <w:r w:rsidR="00E21DB6">
        <w:rPr>
          <w:rFonts w:ascii="Courier New" w:hAnsi="Courier New"/>
        </w:rPr>
        <w:t>要排除在单点</w:t>
      </w:r>
      <w:r w:rsidR="00496441">
        <w:rPr>
          <w:rFonts w:ascii="Courier New" w:hAnsi="Courier New"/>
        </w:rPr>
        <w:t>登入</w:t>
      </w:r>
      <w:r w:rsidR="00E21DB6">
        <w:rPr>
          <w:rFonts w:ascii="Courier New" w:hAnsi="Courier New"/>
        </w:rPr>
        <w:t>之外的</w:t>
      </w:r>
      <w:r w:rsidR="00E21DB6">
        <w:rPr>
          <w:rFonts w:ascii="Courier New" w:hAnsi="Courier New" w:hint="eastAsia"/>
        </w:rPr>
        <w:t>url</w:t>
      </w:r>
      <w:r w:rsidR="00E21DB6">
        <w:rPr>
          <w:rFonts w:ascii="Courier New" w:hAnsi="Courier New" w:hint="eastAsia"/>
        </w:rPr>
        <w:t>地</w:t>
      </w:r>
      <w:r w:rsidR="00E21DB6">
        <w:rPr>
          <w:rFonts w:ascii="Courier New" w:hAnsi="Courier New"/>
        </w:rPr>
        <w:t>址，例如</w:t>
      </w:r>
      <w:r w:rsidR="00496441">
        <w:rPr>
          <w:rFonts w:ascii="Courier New" w:hAnsi="Courier New"/>
        </w:rPr>
        <w:t>登入</w:t>
      </w:r>
      <w:r w:rsidR="00E21DB6">
        <w:rPr>
          <w:rFonts w:ascii="Courier New" w:hAnsi="Courier New"/>
        </w:rPr>
        <w:t>页面的地址等等</w:t>
      </w:r>
      <w:r w:rsidR="00E21DB6">
        <w:rPr>
          <w:rFonts w:ascii="Courier New" w:hAnsi="Courier New" w:hint="eastAsia"/>
        </w:rPr>
        <w:t>。</w:t>
      </w:r>
    </w:p>
    <w:p w:rsidR="00E21DB6" w:rsidRPr="00E21DB6" w:rsidRDefault="00E21DB6" w:rsidP="00576B07">
      <w:pPr>
        <w:autoSpaceDE w:val="0"/>
        <w:autoSpaceDN w:val="0"/>
        <w:rPr>
          <w:rFonts w:ascii="Courier New" w:eastAsiaTheme="minorEastAsia" w:hAnsi="Courier New" w:hint="eastAsia"/>
          <w:color w:val="008080"/>
        </w:rPr>
      </w:pPr>
    </w:p>
    <w:p w:rsidR="00576B07" w:rsidRDefault="00576B07" w:rsidP="00576B07">
      <w:pPr>
        <w:rPr>
          <w:rFonts w:ascii="Courier New" w:hAnsi="Courier New" w:hint="eastAsia"/>
          <w:color w:val="0000FF"/>
          <w:sz w:val="40"/>
        </w:rPr>
      </w:pPr>
      <w:r>
        <w:rPr>
          <w:rFonts w:ascii="Courier New" w:hAnsi="Courier New" w:hint="eastAsia"/>
          <w:color w:val="0000FF"/>
          <w:sz w:val="40"/>
        </w:rPr>
        <w:t>第二步辅系统配置测试</w:t>
      </w:r>
    </w:p>
    <w:p w:rsidR="00576B07" w:rsidRDefault="00576B07" w:rsidP="00576B07">
      <w:pPr>
        <w:rPr>
          <w:rFonts w:ascii="Courier New" w:hAnsi="Courier New" w:hint="eastAsia"/>
          <w:color w:val="008080"/>
        </w:rPr>
      </w:pPr>
    </w:p>
    <w:p w:rsidR="00576B07" w:rsidRDefault="00576B07" w:rsidP="00576B07">
      <w:pPr>
        <w:autoSpaceDN w:val="0"/>
      </w:pPr>
      <w:r>
        <w:t>1.</w:t>
      </w:r>
      <w:r>
        <w:rPr>
          <w:rFonts w:hint="eastAsia"/>
        </w:rPr>
        <w:t xml:space="preserve"> </w:t>
      </w:r>
      <w:r>
        <w:t>在完成第一步的操作后，现在来测试</w:t>
      </w:r>
      <w:r>
        <w:rPr>
          <w:rFonts w:hint="eastAsia"/>
        </w:rPr>
        <w:t>辅系统</w:t>
      </w:r>
      <w:r>
        <w:t>单点</w:t>
      </w:r>
      <w:r w:rsidR="00496441">
        <w:t>登入</w:t>
      </w:r>
      <w:r>
        <w:t>配置是否成功。</w:t>
      </w:r>
    </w:p>
    <w:p w:rsidR="00576B07" w:rsidRDefault="00576B07" w:rsidP="00576B07">
      <w:pPr>
        <w:autoSpaceDN w:val="0"/>
      </w:pPr>
      <w:r>
        <w:t xml:space="preserve">2. </w:t>
      </w:r>
      <w:r>
        <w:t>打开浏览器</w:t>
      </w:r>
      <w:r>
        <w:t xml:space="preserve"> </w:t>
      </w:r>
      <w:r>
        <w:t>输入</w:t>
      </w:r>
      <w:r>
        <w:rPr>
          <w:rFonts w:hint="eastAsia"/>
        </w:rPr>
        <w:t>辅系统</w:t>
      </w:r>
      <w:r>
        <w:t>地址，例如</w:t>
      </w:r>
      <w:hyperlink r:id="rId31" w:history="1">
        <w:r>
          <w:rPr>
            <w:color w:val="0000FF"/>
            <w:u w:val="single"/>
          </w:rPr>
          <w:t>http://192.168.1.119:8088/</w:t>
        </w:r>
        <w:r>
          <w:rPr>
            <w:rFonts w:hint="eastAsia"/>
            <w:color w:val="0000FF"/>
            <w:u w:val="single"/>
          </w:rPr>
          <w:t>slavetest</w:t>
        </w:r>
        <w:r>
          <w:fldChar w:fldCharType="begin"/>
        </w:r>
        <w:r>
          <w:instrText>INCLUDEPICTURE "http://192.168.1.200/wiki/images/icons/linkext7.gif"</w:instrText>
        </w:r>
        <w:r>
          <w:fldChar w:fldCharType="separate"/>
        </w:r>
        <w:r>
          <w:pict>
            <v:shape id="_x0000_i1037" type="#_x0000_t75" style="width:5.25pt;height:5.25pt;mso-position-horizontal-relative:page;mso-position-vertical-relative:page">
              <v:imagedata r:id="rId7" r:href="rId32"/>
            </v:shape>
          </w:pict>
        </w:r>
        <w:r>
          <w:fldChar w:fldCharType="end"/>
        </w:r>
      </w:hyperlink>
      <w:r>
        <w:t>,</w:t>
      </w:r>
      <w:r>
        <w:t>如果跳转到</w:t>
      </w:r>
      <w:r>
        <w:t>ssoconfig-slave.xml</w:t>
      </w:r>
      <w:r>
        <w:t>中配置的</w:t>
      </w:r>
      <w:r>
        <w:t>master-action</w:t>
      </w:r>
      <w:r>
        <w:t>路径</w:t>
      </w:r>
    </w:p>
    <w:p w:rsidR="00576B07" w:rsidRDefault="00576B07" w:rsidP="00576B07">
      <w:pPr>
        <w:autoSpaceDN w:val="0"/>
      </w:pPr>
      <w:r>
        <w:t xml:space="preserve">   </w:t>
      </w:r>
      <w:r>
        <w:t>如</w:t>
      </w:r>
      <w:r>
        <w:t>:</w:t>
      </w:r>
      <w:r>
        <w:rPr>
          <w:color w:val="0000FF"/>
          <w:u w:val="single"/>
        </w:rPr>
        <w:t>http://192.168.10.108:8088/</w:t>
      </w:r>
      <w:r>
        <w:rPr>
          <w:rFonts w:hint="eastAsia"/>
          <w:color w:val="0000FF"/>
          <w:u w:val="single"/>
        </w:rPr>
        <w:t>bi</w:t>
      </w:r>
      <w:r>
        <w:rPr>
          <w:color w:val="0000FF"/>
          <w:u w:val="single"/>
        </w:rPr>
        <w:t>4.1/esensso.do?sessionId=24D34B4E6719D6C5273861CEB6580710&amp;sysid=bi&amp;hastriedtologin=0&amp;ssourl=http://192.168.</w:t>
      </w:r>
      <w:r>
        <w:rPr>
          <w:rFonts w:hint="eastAsia"/>
          <w:color w:val="0000FF"/>
          <w:u w:val="single"/>
        </w:rPr>
        <w:t>1.119</w:t>
      </w:r>
      <w:r>
        <w:rPr>
          <w:color w:val="0000FF"/>
          <w:u w:val="single"/>
        </w:rPr>
        <w:t>:8088/</w:t>
      </w:r>
      <w:r>
        <w:rPr>
          <w:rFonts w:hint="eastAsia"/>
          <w:color w:val="0000FF"/>
          <w:u w:val="single"/>
        </w:rPr>
        <w:t>slavetest</w:t>
      </w:r>
      <w:r>
        <w:rPr>
          <w:color w:val="0000FF"/>
          <w:u w:val="single"/>
        </w:rPr>
        <w:t>/</w:t>
      </w:r>
      <w:r>
        <w:fldChar w:fldCharType="begin"/>
      </w:r>
      <w:r>
        <w:instrText>INCLUDEPICTURE "http://192.168.1.200/wiki/images/icons/linkext7.gif"</w:instrText>
      </w:r>
      <w:r>
        <w:fldChar w:fldCharType="separate"/>
      </w:r>
      <w:r>
        <w:pict>
          <v:shape id="_x0000_i1038" type="#_x0000_t75" style="width:5.25pt;height:5.25pt;mso-position-horizontal-relative:page;mso-position-vertical-relative:page">
            <v:imagedata r:id="rId7" r:href="rId33"/>
          </v:shape>
        </w:pict>
      </w:r>
      <w:r>
        <w:fldChar w:fldCharType="end"/>
      </w:r>
    </w:p>
    <w:p w:rsidR="00576B07" w:rsidRDefault="00576B07" w:rsidP="00576B07">
      <w:pPr>
        <w:autoSpaceDN w:val="0"/>
      </w:pPr>
      <w:r>
        <w:t xml:space="preserve">   </w:t>
      </w:r>
      <w:r>
        <w:t>此时说明</w:t>
      </w:r>
      <w:r>
        <w:rPr>
          <w:rFonts w:hint="eastAsia"/>
        </w:rPr>
        <w:t>辅系统</w:t>
      </w:r>
      <w:r>
        <w:t>的单点配置成功。</w:t>
      </w:r>
    </w:p>
    <w:p w:rsidR="00576B07" w:rsidRDefault="00576B07" w:rsidP="00576B07">
      <w:pPr>
        <w:autoSpaceDN w:val="0"/>
      </w:pPr>
    </w:p>
    <w:p w:rsidR="00576B07" w:rsidRDefault="00576B07" w:rsidP="00576B07">
      <w:pPr>
        <w:rPr>
          <w:rFonts w:ascii="Courier New" w:hAnsi="Courier New" w:hint="eastAsia"/>
          <w:color w:val="0000FF"/>
          <w:sz w:val="40"/>
        </w:rPr>
      </w:pPr>
      <w:r>
        <w:rPr>
          <w:rFonts w:ascii="Courier New" w:hAnsi="Courier New" w:hint="eastAsia"/>
          <w:color w:val="0000FF"/>
          <w:sz w:val="40"/>
        </w:rPr>
        <w:t>第三步</w:t>
      </w:r>
      <w:r>
        <w:rPr>
          <w:rFonts w:ascii="Courier New" w:hAnsi="Courier New" w:hint="eastAsia"/>
          <w:color w:val="0000FF"/>
          <w:sz w:val="40"/>
        </w:rPr>
        <w:t>BI</w:t>
      </w:r>
      <w:r>
        <w:rPr>
          <w:rFonts w:ascii="Courier New" w:hAnsi="Courier New" w:hint="eastAsia"/>
          <w:color w:val="0000FF"/>
          <w:sz w:val="40"/>
        </w:rPr>
        <w:t>系统配置设置</w:t>
      </w:r>
    </w:p>
    <w:p w:rsidR="00576B07" w:rsidRDefault="00576B07" w:rsidP="00576B07">
      <w:pPr>
        <w:numPr>
          <w:ilvl w:val="0"/>
          <w:numId w:val="5"/>
        </w:numPr>
        <w:rPr>
          <w:rFonts w:ascii="Courier New" w:hAnsi="Courier New" w:hint="eastAsia"/>
        </w:rPr>
      </w:pPr>
      <w:r>
        <w:rPr>
          <w:rFonts w:ascii="Courier New" w:hAnsi="Courier New" w:hint="eastAsia"/>
        </w:rPr>
        <w:t>在</w:t>
      </w:r>
      <w:r>
        <w:rPr>
          <w:rFonts w:ascii="Courier New" w:hAnsi="Courier New" w:hint="eastAsia"/>
        </w:rPr>
        <w:t>BI</w:t>
      </w:r>
      <w:r>
        <w:rPr>
          <w:rFonts w:ascii="Courier New" w:hAnsi="Courier New" w:hint="eastAsia"/>
        </w:rPr>
        <w:t>系统中添加</w:t>
      </w:r>
      <w:r w:rsidRPr="00AB1C59">
        <w:t>sso_es-1.0.</w:t>
      </w:r>
      <w:r>
        <w:t>x</w:t>
      </w:r>
      <w:r w:rsidRPr="00AB1C59">
        <w:t>.jar</w:t>
      </w:r>
      <w:r>
        <w:rPr>
          <w:rFonts w:hint="eastAsia"/>
        </w:rPr>
        <w:t>，</w:t>
      </w:r>
      <w:r>
        <w:t>如果已有，则不</w:t>
      </w:r>
      <w:r>
        <w:rPr>
          <w:rFonts w:hint="eastAsia"/>
        </w:rPr>
        <w:t>用</w:t>
      </w:r>
      <w:r>
        <w:t>理会</w:t>
      </w:r>
      <w:r>
        <w:rPr>
          <w:rFonts w:ascii="Courier New" w:hAnsi="Courier New" w:hint="eastAsia"/>
        </w:rPr>
        <w:t>.</w:t>
      </w:r>
    </w:p>
    <w:p w:rsidR="00576B07" w:rsidRDefault="00576B07" w:rsidP="00576B07">
      <w:pPr>
        <w:numPr>
          <w:ilvl w:val="0"/>
          <w:numId w:val="5"/>
        </w:numPr>
        <w:rPr>
          <w:rFonts w:ascii="Courier New" w:hAnsi="Courier New" w:hint="eastAsia"/>
        </w:rPr>
      </w:pPr>
      <w:r>
        <w:rPr>
          <w:rFonts w:ascii="Arial" w:hAnsi="Arial" w:cs="Arial" w:hint="eastAsia"/>
          <w:color w:val="333333"/>
          <w:sz w:val="20"/>
          <w:shd w:val="clear" w:color="auto" w:fill="FFFFFF"/>
        </w:rPr>
        <w:t>修改</w:t>
      </w:r>
      <w:r>
        <w:rPr>
          <w:rFonts w:ascii="Arial" w:hAnsi="Arial" w:cs="Arial" w:hint="eastAsia"/>
          <w:color w:val="333333"/>
          <w:sz w:val="20"/>
          <w:shd w:val="clear" w:color="auto" w:fill="FFFFFF"/>
        </w:rPr>
        <w:t>BI</w:t>
      </w:r>
      <w:r>
        <w:rPr>
          <w:rFonts w:ascii="Arial" w:hAnsi="Arial" w:cs="Arial" w:hint="eastAsia"/>
          <w:color w:val="333333"/>
          <w:sz w:val="20"/>
          <w:shd w:val="clear" w:color="auto" w:fill="FFFFFF"/>
        </w:rPr>
        <w:t>系统</w:t>
      </w:r>
      <w:r>
        <w:rPr>
          <w:rFonts w:ascii="Arial" w:hAnsi="Arial" w:cs="Arial"/>
          <w:color w:val="333333"/>
          <w:sz w:val="20"/>
          <w:shd w:val="clear" w:color="auto" w:fill="FFFFFF"/>
        </w:rPr>
        <w:t>的</w:t>
      </w:r>
      <w:r>
        <w:rPr>
          <w:rFonts w:ascii="Arial" w:hAnsi="Arial" w:cs="Arial"/>
          <w:color w:val="333333"/>
          <w:sz w:val="20"/>
          <w:shd w:val="clear" w:color="auto" w:fill="FFFFFF"/>
        </w:rPr>
        <w:t>war</w:t>
      </w:r>
      <w:r>
        <w:rPr>
          <w:rFonts w:ascii="Arial" w:hAnsi="Arial" w:cs="Arial"/>
          <w:color w:val="333333"/>
          <w:sz w:val="20"/>
          <w:shd w:val="clear" w:color="auto" w:fill="FFFFFF"/>
        </w:rPr>
        <w:t>包中</w:t>
      </w:r>
      <w:r>
        <w:rPr>
          <w:rFonts w:ascii="Arial" w:hAnsi="Arial" w:cs="Arial"/>
          <w:color w:val="333333"/>
          <w:sz w:val="20"/>
          <w:shd w:val="clear" w:color="auto" w:fill="FFFFFF"/>
        </w:rPr>
        <w:t>WEB-INF\classes\META-INF\esensso\ssoconfig-master.xml</w:t>
      </w:r>
      <w:r>
        <w:rPr>
          <w:rFonts w:ascii="Arial" w:hAnsi="Arial" w:cs="Arial"/>
          <w:color w:val="333333"/>
          <w:sz w:val="20"/>
          <w:shd w:val="clear" w:color="auto" w:fill="FFFFFF"/>
        </w:rPr>
        <w:t>文件</w:t>
      </w:r>
      <w:r>
        <w:rPr>
          <w:rFonts w:ascii="Arial" w:hAnsi="Arial" w:cs="Arial" w:hint="eastAsia"/>
          <w:color w:val="333333"/>
          <w:sz w:val="20"/>
          <w:shd w:val="clear" w:color="auto" w:fill="FFFFFF"/>
        </w:rPr>
        <w:t>，</w:t>
      </w:r>
      <w:r>
        <w:rPr>
          <w:rFonts w:ascii="Arial" w:hAnsi="Arial" w:cs="Arial"/>
          <w:color w:val="333333"/>
          <w:sz w:val="20"/>
          <w:shd w:val="clear" w:color="auto" w:fill="FFFFFF"/>
        </w:rPr>
        <w:t>不存在则手工创建。</w:t>
      </w:r>
    </w:p>
    <w:p w:rsidR="00576B07" w:rsidRDefault="00576B07" w:rsidP="00576B07">
      <w:pPr>
        <w:numPr>
          <w:ilvl w:val="0"/>
          <w:numId w:val="5"/>
        </w:numPr>
        <w:rPr>
          <w:rFonts w:ascii="Courier New" w:hAnsi="Courier New" w:hint="eastAsia"/>
        </w:rPr>
      </w:pPr>
      <w:r>
        <w:t>编辑</w:t>
      </w:r>
      <w:r>
        <w:t>ssoconfig-master.xml</w:t>
      </w:r>
      <w:r>
        <w:rPr>
          <w:rFonts w:hint="eastAsia"/>
        </w:rPr>
        <w:t>。</w:t>
      </w:r>
    </w:p>
    <w:p w:rsidR="00576B07" w:rsidRDefault="00576B07" w:rsidP="00576B07">
      <w:pPr>
        <w:rPr>
          <w:rFonts w:ascii="Calibri" w:hAnsi="Calibri"/>
        </w:rPr>
      </w:pPr>
      <w:r>
        <w:rPr>
          <w:rFonts w:hint="eastAsia"/>
        </w:rPr>
        <w:t xml:space="preserve">  </w:t>
      </w:r>
      <w:r>
        <w:rPr>
          <w:rFonts w:ascii="Calibri" w:hAnsi="Calibri"/>
        </w:rPr>
        <w:t>&lt;?xml version="1.0" encoding="UTF-8"?&gt;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>&lt;ssoconfig&gt;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>&lt;slaves&gt;</w:t>
      </w:r>
      <w:r>
        <w:rPr>
          <w:rFonts w:ascii="Calibri" w:hAnsi="Calibri"/>
        </w:rPr>
        <w:tab/>
        <w:t xml:space="preserve">    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 xml:space="preserve">    &lt;slave logintype="page" sysid="sso"&gt;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 xml:space="preserve">      &lt;login-page&gt;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 xml:space="preserve">          &lt;login-class&gt;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com.esen.util.sso.master.SSOPageLogin</w:t>
      </w:r>
      <w:r>
        <w:rPr>
          <w:rFonts w:ascii="Calibri" w:hAnsi="Calibri"/>
        </w:rPr>
        <w:t>&lt;/login-class&gt;</w:t>
      </w:r>
    </w:p>
    <w:p w:rsidR="00576B07" w:rsidRDefault="00576B07" w:rsidP="00576B07">
      <w:pPr>
        <w:ind w:left="1260" w:firstLine="420"/>
        <w:rPr>
          <w:rFonts w:ascii="Calibri" w:hAnsi="Calibri"/>
        </w:rPr>
      </w:pPr>
      <w:r>
        <w:rPr>
          <w:rFonts w:ascii="Calibri" w:hAnsi="Calibri"/>
        </w:rPr>
        <w:t>&lt;!--</w:t>
      </w:r>
      <w:r>
        <w:rPr>
          <w:rFonts w:ascii="Calibri" w:hAnsi="Calibri"/>
        </w:rPr>
        <w:t>此处为辅系统的</w:t>
      </w:r>
      <w:r w:rsidR="00496441">
        <w:rPr>
          <w:rFonts w:ascii="Calibri" w:hAnsi="Calibri"/>
        </w:rPr>
        <w:t>登入</w:t>
      </w:r>
      <w:r>
        <w:rPr>
          <w:rFonts w:ascii="Calibri" w:hAnsi="Calibri"/>
        </w:rPr>
        <w:t>servlet</w:t>
      </w:r>
      <w:r>
        <w:rPr>
          <w:rFonts w:ascii="Calibri" w:hAnsi="Calibri"/>
        </w:rPr>
        <w:t>路径</w:t>
      </w:r>
      <w:r>
        <w:rPr>
          <w:rFonts w:ascii="Calibri" w:hAnsi="Calibri"/>
        </w:rPr>
        <w:t>--&gt;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 xml:space="preserve">          &lt;login-pageurl&gt;</w:t>
      </w:r>
      <w:r w:rsidRPr="00AF2C89">
        <w:rPr>
          <w:rFonts w:ascii="Calibri" w:hAnsi="Calibri"/>
          <w:b/>
          <w:color w:val="FF0000"/>
        </w:rPr>
        <w:t>http://172.17.1.225:8088/slavetest/login.do</w:t>
      </w:r>
      <w:r>
        <w:rPr>
          <w:rFonts w:ascii="Calibri" w:hAnsi="Calibri"/>
        </w:rPr>
        <w:t>&lt;/login-pageurl&gt;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 xml:space="preserve">          &lt;login-id&gt;id&lt;/login-id&gt;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 xml:space="preserve">          &lt;login-password&gt;pw&lt;/login-password&gt;</w:t>
      </w:r>
    </w:p>
    <w:p w:rsidR="00576B07" w:rsidRDefault="00576B07" w:rsidP="00576B07">
      <w:pPr>
        <w:ind w:left="1260" w:firstLine="420"/>
        <w:rPr>
          <w:rFonts w:ascii="Calibri" w:hAnsi="Calibri"/>
        </w:rPr>
      </w:pPr>
      <w:r>
        <w:rPr>
          <w:rFonts w:ascii="Calibri" w:hAnsi="Calibri"/>
        </w:rPr>
        <w:t>&lt;!--</w:t>
      </w:r>
      <w:r>
        <w:rPr>
          <w:rFonts w:ascii="Calibri" w:hAnsi="Calibri"/>
        </w:rPr>
        <w:t>此处为辅系统的注销路径</w:t>
      </w:r>
      <w:r>
        <w:rPr>
          <w:rFonts w:ascii="Calibri" w:hAnsi="Calibri"/>
        </w:rPr>
        <w:t>--&gt;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 xml:space="preserve">  </w:t>
      </w:r>
      <w:r>
        <w:rPr>
          <w:rFonts w:ascii="Calibri" w:eastAsia="Courier New" w:hAnsi="Calibri"/>
          <w:highlight w:val="white"/>
        </w:rPr>
        <w:t>&lt;</w:t>
      </w:r>
      <w:r>
        <w:rPr>
          <w:rFonts w:ascii="Calibri" w:eastAsia="Courier New" w:hAnsi="Calibri"/>
          <w:highlight w:val="lightGray"/>
        </w:rPr>
        <w:t>logout-pageurl</w:t>
      </w:r>
      <w:r>
        <w:rPr>
          <w:rFonts w:ascii="Calibri" w:eastAsia="Courier New" w:hAnsi="Calibri"/>
          <w:highlight w:val="white"/>
        </w:rPr>
        <w:t>&gt;</w:t>
      </w:r>
      <w:r w:rsidRPr="00AF2C89">
        <w:rPr>
          <w:rFonts w:ascii="Calibri" w:hAnsi="Calibri"/>
          <w:b/>
          <w:color w:val="FF0000"/>
        </w:rPr>
        <w:t>http://172.17.1.225:8088/slavetest</w:t>
      </w:r>
      <w:r w:rsidRPr="00AF2C89">
        <w:rPr>
          <w:rFonts w:ascii="Calibri" w:eastAsia="Courier New" w:hAnsi="Calibri"/>
          <w:b/>
          <w:color w:val="FF0000"/>
          <w:highlight w:val="white"/>
        </w:rPr>
        <w:t>/login.do?action=logout</w:t>
      </w:r>
      <w:r>
        <w:rPr>
          <w:rFonts w:ascii="Calibri" w:eastAsia="Courier New" w:hAnsi="Calibri"/>
          <w:highlight w:val="white"/>
        </w:rPr>
        <w:t>&lt;/</w:t>
      </w:r>
      <w:r>
        <w:rPr>
          <w:rFonts w:ascii="Calibri" w:eastAsia="Courier New" w:hAnsi="Calibri"/>
          <w:highlight w:val="lightGray"/>
        </w:rPr>
        <w:t>logout-pageurl</w:t>
      </w:r>
      <w:r>
        <w:rPr>
          <w:rFonts w:ascii="Calibri" w:eastAsia="Courier New" w:hAnsi="Calibri"/>
          <w:highlight w:val="white"/>
        </w:rPr>
        <w:t>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 xml:space="preserve">      &lt;/login-page&gt;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 xml:space="preserve">    &lt;/slave&gt;</w:t>
      </w:r>
    </w:p>
    <w:p w:rsidR="00576B07" w:rsidRDefault="00576B07" w:rsidP="00576B07">
      <w:pPr>
        <w:rPr>
          <w:rFonts w:ascii="Calibri" w:hAnsi="Calibri"/>
        </w:rPr>
      </w:pPr>
      <w:r>
        <w:rPr>
          <w:rFonts w:ascii="Calibri" w:hAnsi="Calibri"/>
        </w:rPr>
        <w:tab/>
        <w:t xml:space="preserve">&lt;/slaves&gt; 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lastRenderedPageBreak/>
        <w:t xml:space="preserve">    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 xml:space="preserve">    &lt;master enablefilter="true" loginstatustype="session"&gt;    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 xml:space="preserve">  &lt;loginstatus-session entitytype="object"&gt;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 xml:space="preserve">  </w:t>
      </w:r>
      <w:r>
        <w:rPr>
          <w:rFonts w:hint="eastAsia"/>
        </w:rPr>
        <w:tab/>
        <w:t>&lt;loginstatus-obj-name&gt;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platform_login</w:t>
      </w:r>
      <w:r>
        <w:rPr>
          <w:rFonts w:hint="eastAsia"/>
        </w:rPr>
        <w:t>&lt;/loginstatus-obj-name&gt;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 xml:space="preserve">  </w:t>
      </w:r>
      <w:r>
        <w:rPr>
          <w:rFonts w:hint="eastAsia"/>
        </w:rPr>
        <w:tab/>
        <w:t>&lt;loginstatus-obj-class&gt;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com.esen.platform.login.Login</w:t>
      </w:r>
      <w:r>
        <w:rPr>
          <w:rFonts w:hint="eastAsia"/>
        </w:rPr>
        <w:t>&lt;/loginstatus-obj-class&gt;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 xml:space="preserve">  </w:t>
      </w:r>
      <w:r>
        <w:rPr>
          <w:rFonts w:hint="eastAsia"/>
        </w:rPr>
        <w:tab/>
        <w:t>&lt;loginstatus-obj-id&gt;</w:t>
      </w:r>
      <w:r w:rsidRPr="007B06A0">
        <w:rPr>
          <w:rFonts w:ascii="Consolas" w:hAnsi="Consolas" w:cs="Consolas" w:hint="eastAsia"/>
          <w:color w:val="000000"/>
          <w:sz w:val="19"/>
          <w:szCs w:val="19"/>
          <w:shd w:val="clear" w:color="auto" w:fill="FFFFFF"/>
        </w:rPr>
        <w:t>getId</w:t>
      </w:r>
      <w:r>
        <w:rPr>
          <w:rFonts w:hint="eastAsia"/>
        </w:rPr>
        <w:t>&lt;/loginstatus-obj-id&gt;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 xml:space="preserve">  </w:t>
      </w:r>
      <w:r>
        <w:rPr>
          <w:rFonts w:hint="eastAsia"/>
        </w:rPr>
        <w:tab/>
        <w:t>&lt;loginstatus-obj-pw&gt;</w:t>
      </w:r>
      <w:r w:rsidRPr="007B06A0">
        <w:rPr>
          <w:rFonts w:ascii="Consolas" w:hAnsi="Consolas" w:cs="Consolas" w:hint="eastAsia"/>
          <w:color w:val="000000"/>
          <w:sz w:val="19"/>
          <w:szCs w:val="19"/>
          <w:shd w:val="clear" w:color="auto" w:fill="FFFFFF"/>
        </w:rPr>
        <w:t>getPassw</w:t>
      </w:r>
      <w:r w:rsidRPr="007B06A0"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0</w:t>
      </w:r>
      <w:r w:rsidRPr="007B06A0">
        <w:rPr>
          <w:rFonts w:ascii="Consolas" w:hAnsi="Consolas" w:cs="Consolas" w:hint="eastAsia"/>
          <w:color w:val="000000"/>
          <w:sz w:val="19"/>
          <w:szCs w:val="19"/>
          <w:shd w:val="clear" w:color="auto" w:fill="FFFFFF"/>
        </w:rPr>
        <w:t>rd&lt;</w:t>
      </w:r>
      <w:r>
        <w:rPr>
          <w:rFonts w:hint="eastAsia"/>
        </w:rPr>
        <w:t>/loginstatus-obj-pw&gt;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 xml:space="preserve">  &lt;/loginstatus-session&gt;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 xml:space="preserve">  </w:t>
      </w:r>
      <w:r>
        <w:t xml:space="preserve">&lt;!-- </w:t>
      </w:r>
      <w:r w:rsidRPr="00FA621A">
        <w:rPr>
          <w:rFonts w:ascii="Courier New" w:hAnsi="Courier New" w:hint="eastAsia"/>
        </w:rPr>
        <w:t>(</w:t>
      </w:r>
      <w:r w:rsidRPr="00FA621A">
        <w:rPr>
          <w:rFonts w:ascii="Courier New" w:hAnsi="Courier New" w:hint="eastAsia"/>
        </w:rPr>
        <w:t>注意</w:t>
      </w:r>
      <w:r w:rsidRPr="00FA621A">
        <w:rPr>
          <w:rFonts w:ascii="Courier New" w:hAnsi="Courier New"/>
        </w:rPr>
        <w:t>，上面代码中的</w:t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loginstatus-obj-pw</w:t>
      </w:r>
      <w:r>
        <w:rPr>
          <w:rFonts w:ascii="Calibri" w:eastAsia="Courier New" w:hAnsi="Calibri"/>
          <w:color w:val="008080"/>
        </w:rPr>
        <w:t>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getPassw0rd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loginstatus-obj-pw</w:t>
      </w:r>
      <w:r>
        <w:rPr>
          <w:rFonts w:ascii="Calibri" w:eastAsia="Courier New" w:hAnsi="Calibri"/>
          <w:color w:val="008080"/>
        </w:rPr>
        <w:t>&gt;</w:t>
      </w:r>
      <w:r w:rsidRPr="00FA621A">
        <w:rPr>
          <w:rFonts w:ascii="Calibri" w:hAnsi="Calibri" w:hint="eastAsia"/>
        </w:rPr>
        <w:t>，</w:t>
      </w:r>
      <w:r w:rsidRPr="00FA621A">
        <w:rPr>
          <w:rFonts w:ascii="Calibri" w:hAnsi="Calibri"/>
        </w:rPr>
        <w:t>是</w:t>
      </w:r>
      <w:r w:rsidRPr="00FA621A">
        <w:rPr>
          <w:rFonts w:ascii="Calibri" w:hAnsi="Calibri" w:hint="eastAsia"/>
        </w:rPr>
        <w:t>getPassw0rd</w:t>
      </w:r>
      <w:r w:rsidRPr="00FA621A">
        <w:rPr>
          <w:rFonts w:ascii="Calibri" w:hAnsi="Calibri" w:hint="eastAsia"/>
        </w:rPr>
        <w:t>，</w:t>
      </w:r>
      <w:r w:rsidRPr="00FA621A">
        <w:rPr>
          <w:rFonts w:ascii="Calibri" w:hAnsi="Calibri"/>
        </w:rPr>
        <w:t>不是笔误，是程序设计如此</w:t>
      </w:r>
      <w:r w:rsidRPr="00FA621A">
        <w:rPr>
          <w:rFonts w:ascii="Courier New" w:hAnsi="Courier New" w:hint="eastAsia"/>
        </w:rPr>
        <w:t>)</w:t>
      </w:r>
      <w:r>
        <w:t xml:space="preserve"> </w:t>
      </w:r>
      <w:r>
        <w:rPr>
          <w:rFonts w:hint="eastAsia"/>
        </w:rPr>
        <w:t>-</w:t>
      </w:r>
      <w:r>
        <w:t>-&gt;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 xml:space="preserve">  &lt;logout-url&gt;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/esmain/login.do?action=logout</w:t>
      </w:r>
      <w:r>
        <w:rPr>
          <w:rFonts w:hint="eastAsia"/>
        </w:rPr>
        <w:t>&lt;/logout-url&gt;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 xml:space="preserve">    &lt;/master&gt;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>&lt;/ssoconfig&gt;</w:t>
      </w:r>
    </w:p>
    <w:p w:rsidR="00576B07" w:rsidRDefault="00576B07" w:rsidP="00576B07">
      <w:pPr>
        <w:rPr>
          <w:rFonts w:hint="eastAsia"/>
        </w:rPr>
      </w:pPr>
    </w:p>
    <w:p w:rsidR="00576B07" w:rsidRDefault="00576B07" w:rsidP="00576B07"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修改</w:t>
      </w:r>
      <w:r>
        <w:rPr>
          <w:rFonts w:hint="eastAsia"/>
        </w:rPr>
        <w:t>web.xml</w:t>
      </w:r>
      <w:r>
        <w:rPr>
          <w:rFonts w:hint="eastAsia"/>
        </w:rPr>
        <w:t>，添加如下内容：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 xml:space="preserve">  &lt;filter&gt;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&lt;filter-name&gt;logoutFilter&lt;/filter-name&gt;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&lt;filter-class&gt;com.esen.util.sso.master.LogoutFilter&lt;/filter-class&gt;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>&lt;/filter&gt;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>&lt;filter-mapping&gt;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&lt;filter-name&gt;logoutFilter&lt;/filter-name&gt;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&lt;url-pattern&gt;</w:t>
      </w:r>
      <w:r>
        <w:t>*.do</w:t>
      </w:r>
      <w:r>
        <w:rPr>
          <w:rFonts w:hint="eastAsia"/>
        </w:rPr>
        <w:t>&lt;/url-pattern&gt;</w:t>
      </w: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ab/>
        <w:t>&lt;/filter-mapping&gt;</w:t>
      </w:r>
    </w:p>
    <w:p w:rsidR="00576B07" w:rsidRDefault="00576B07" w:rsidP="00576B07">
      <w:pPr>
        <w:rPr>
          <w:rFonts w:hint="eastAsia"/>
        </w:rPr>
      </w:pPr>
    </w:p>
    <w:p w:rsidR="00576B07" w:rsidRDefault="00576B07" w:rsidP="00576B07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重新启动</w:t>
      </w:r>
      <w:r>
        <w:rPr>
          <w:rFonts w:hint="eastAsia"/>
        </w:rPr>
        <w:t>bi</w:t>
      </w:r>
      <w:r>
        <w:rPr>
          <w:rFonts w:hint="eastAsia"/>
        </w:rPr>
        <w:t>系统确保系统重新启动成功。</w:t>
      </w:r>
    </w:p>
    <w:p w:rsidR="00576B07" w:rsidRDefault="00576B07" w:rsidP="00576B07">
      <w:pPr>
        <w:rPr>
          <w:rFonts w:hint="eastAsia"/>
        </w:rPr>
      </w:pPr>
    </w:p>
    <w:p w:rsidR="00576B07" w:rsidRDefault="00576B07" w:rsidP="00576B07">
      <w:pPr>
        <w:rPr>
          <w:rFonts w:ascii="Courier New" w:hAnsi="Courier New" w:hint="eastAsia"/>
          <w:color w:val="0000FF"/>
          <w:sz w:val="40"/>
        </w:rPr>
      </w:pPr>
      <w:r>
        <w:rPr>
          <w:rFonts w:ascii="Courier New" w:hAnsi="Courier New" w:hint="eastAsia"/>
          <w:color w:val="0000FF"/>
          <w:sz w:val="40"/>
        </w:rPr>
        <w:t>第四步整体测试</w:t>
      </w:r>
    </w:p>
    <w:p w:rsidR="00576B07" w:rsidRDefault="00576B07" w:rsidP="00576B07">
      <w:pPr>
        <w:rPr>
          <w:rFonts w:ascii="Courier New" w:hAnsi="Courier New" w:hint="eastAsia"/>
          <w:color w:val="0000FF"/>
        </w:rPr>
      </w:pPr>
    </w:p>
    <w:p w:rsidR="00576B07" w:rsidRDefault="00496441" w:rsidP="00576B07">
      <w:pPr>
        <w:numPr>
          <w:ilvl w:val="0"/>
          <w:numId w:val="6"/>
        </w:numPr>
        <w:rPr>
          <w:rFonts w:ascii="Courier New" w:hAnsi="Courier New" w:hint="eastAsia"/>
        </w:rPr>
      </w:pPr>
      <w:r>
        <w:rPr>
          <w:rFonts w:ascii="Courier New" w:hAnsi="Courier New" w:hint="eastAsia"/>
        </w:rPr>
        <w:t>登入</w:t>
      </w:r>
      <w:r w:rsidR="00576B07">
        <w:rPr>
          <w:rFonts w:ascii="Courier New" w:hAnsi="Courier New" w:hint="eastAsia"/>
        </w:rPr>
        <w:t>Bi</w:t>
      </w:r>
      <w:r w:rsidR="00576B07">
        <w:rPr>
          <w:rFonts w:ascii="Courier New" w:hAnsi="Courier New" w:hint="eastAsia"/>
        </w:rPr>
        <w:t>系统，通过链接地址</w:t>
      </w:r>
      <w:r>
        <w:rPr>
          <w:rFonts w:ascii="Courier New" w:hAnsi="Courier New" w:hint="eastAsia"/>
        </w:rPr>
        <w:t>登入</w:t>
      </w:r>
      <w:r w:rsidR="00576B07">
        <w:rPr>
          <w:rFonts w:ascii="Courier New" w:hAnsi="Courier New" w:hint="eastAsia"/>
        </w:rPr>
        <w:t>辅系统。如果成功登入辅系统，说明单点配置成功。</w:t>
      </w:r>
    </w:p>
    <w:p w:rsidR="00576B07" w:rsidRDefault="00576B07" w:rsidP="00576B07">
      <w:pPr>
        <w:numPr>
          <w:ilvl w:val="0"/>
          <w:numId w:val="6"/>
        </w:numPr>
      </w:pPr>
      <w:r>
        <w:rPr>
          <w:rFonts w:ascii="Courier New" w:hAnsi="Courier New" w:hint="eastAsia"/>
        </w:rPr>
        <w:t>在配置</w:t>
      </w:r>
      <w:r>
        <w:rPr>
          <w:rFonts w:ascii="Courier New" w:hAnsi="Courier New" w:hint="eastAsia"/>
        </w:rPr>
        <w:t>bi</w:t>
      </w:r>
      <w:r>
        <w:rPr>
          <w:rFonts w:ascii="Courier New" w:hAnsi="Courier New" w:hint="eastAsia"/>
        </w:rPr>
        <w:t>为主系统的单点</w:t>
      </w:r>
      <w:r w:rsidR="00496441">
        <w:rPr>
          <w:rFonts w:ascii="Courier New" w:hAnsi="Courier New" w:hint="eastAsia"/>
        </w:rPr>
        <w:t>登入</w:t>
      </w:r>
      <w:r>
        <w:rPr>
          <w:rFonts w:ascii="Courier New" w:hAnsi="Courier New" w:hint="eastAsia"/>
        </w:rPr>
        <w:t>时，首先要确保</w:t>
      </w:r>
      <w:r>
        <w:rPr>
          <w:rFonts w:ascii="Courier New" w:hAnsi="Courier New" w:hint="eastAsia"/>
        </w:rPr>
        <w:t>BI</w:t>
      </w:r>
      <w:r>
        <w:rPr>
          <w:rFonts w:ascii="Courier New" w:hAnsi="Courier New" w:hint="eastAsia"/>
        </w:rPr>
        <w:t>系统和辅系统使用同一套用户信息。</w:t>
      </w:r>
    </w:p>
    <w:p w:rsidR="00576B07" w:rsidRDefault="00576B07" w:rsidP="00576B07">
      <w:pPr>
        <w:rPr>
          <w:rFonts w:ascii="Courier New" w:hAnsi="Courier New" w:hint="eastAsia"/>
          <w:color w:val="008080"/>
        </w:rPr>
      </w:pPr>
    </w:p>
    <w:p w:rsidR="00576B07" w:rsidRDefault="00576B07" w:rsidP="00576B07">
      <w:pPr>
        <w:pStyle w:val="4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/>
        </w:rPr>
        <w:t>BI@Report</w:t>
      </w:r>
      <w:r>
        <w:rPr>
          <w:rFonts w:ascii="微软雅黑" w:eastAsia="微软雅黑" w:hAnsi="微软雅黑" w:hint="eastAsia"/>
        </w:rPr>
        <w:t>作为辅系统</w:t>
      </w:r>
    </w:p>
    <w:p w:rsidR="00576B07" w:rsidRDefault="00576B07" w:rsidP="00576B07">
      <w:pPr>
        <w:autoSpaceDN w:val="0"/>
        <w:spacing w:before="141" w:after="141"/>
        <w:rPr>
          <w:b/>
          <w:sz w:val="42"/>
        </w:rPr>
      </w:pPr>
      <w:r>
        <w:rPr>
          <w:b/>
          <w:color w:val="0000FF"/>
          <w:sz w:val="42"/>
        </w:rPr>
        <w:t>准备工作</w:t>
      </w:r>
    </w:p>
    <w:p w:rsidR="00576B07" w:rsidRDefault="00576B07" w:rsidP="00576B07">
      <w:pPr>
        <w:autoSpaceDN w:val="0"/>
      </w:pPr>
      <w:r>
        <w:t>1.</w:t>
      </w:r>
      <w:r>
        <w:t>准备主系统需要使用</w:t>
      </w:r>
      <w:r>
        <w:t>bi</w:t>
      </w:r>
      <w:r>
        <w:t>的</w:t>
      </w:r>
      <w:r w:rsidRPr="00AB1C59">
        <w:t>sso_es-1.0.</w:t>
      </w:r>
      <w:r>
        <w:t>x</w:t>
      </w:r>
      <w:r w:rsidRPr="00AB1C59">
        <w:t>.jar</w:t>
      </w:r>
      <w:r>
        <w:t>.</w:t>
      </w:r>
    </w:p>
    <w:p w:rsidR="00576B07" w:rsidRDefault="00576B07" w:rsidP="00576B07">
      <w:pPr>
        <w:autoSpaceDN w:val="0"/>
      </w:pPr>
      <w:r>
        <w:t>2.</w:t>
      </w:r>
      <w:r>
        <w:t>确定主系统使用的用户表。</w:t>
      </w:r>
    </w:p>
    <w:p w:rsidR="00576B07" w:rsidRDefault="00576B07" w:rsidP="00576B07">
      <w:pPr>
        <w:autoSpaceDN w:val="0"/>
        <w:spacing w:before="141" w:after="141"/>
        <w:rPr>
          <w:b/>
          <w:sz w:val="42"/>
        </w:rPr>
      </w:pPr>
      <w:bookmarkStart w:id="0" w:name="BI单点登录指南-"/>
      <w:r>
        <w:rPr>
          <w:b/>
          <w:color w:val="0000FF"/>
          <w:sz w:val="42"/>
        </w:rPr>
        <w:t>第一步</w:t>
      </w:r>
      <w:r>
        <w:rPr>
          <w:b/>
          <w:color w:val="0000FF"/>
          <w:sz w:val="42"/>
        </w:rPr>
        <w:t xml:space="preserve"> </w:t>
      </w:r>
      <w:r>
        <w:rPr>
          <w:b/>
          <w:color w:val="0000FF"/>
          <w:sz w:val="42"/>
        </w:rPr>
        <w:t>辅系统</w:t>
      </w:r>
      <w:r>
        <w:rPr>
          <w:b/>
          <w:color w:val="0000FF"/>
          <w:sz w:val="42"/>
        </w:rPr>
        <w:t>bi</w:t>
      </w:r>
      <w:r>
        <w:rPr>
          <w:b/>
          <w:color w:val="0000FF"/>
          <w:sz w:val="42"/>
        </w:rPr>
        <w:t>配置说明</w:t>
      </w:r>
    </w:p>
    <w:p w:rsidR="00576B07" w:rsidRDefault="00576B07" w:rsidP="00576B07">
      <w:pPr>
        <w:autoSpaceDN w:val="0"/>
      </w:pPr>
      <w:r>
        <w:t>以</w:t>
      </w:r>
      <w:r>
        <w:t>bi</w:t>
      </w:r>
      <w:r>
        <w:t>做辅系统的时候，在配置的过程中，首先确保</w:t>
      </w:r>
      <w:r>
        <w:t>bi</w:t>
      </w:r>
      <w:r>
        <w:t>的单点</w:t>
      </w:r>
      <w:r w:rsidR="00496441">
        <w:t>登入</w:t>
      </w:r>
      <w:r>
        <w:t>设置正确，是整个单点</w:t>
      </w:r>
      <w:r w:rsidR="00496441">
        <w:t>登</w:t>
      </w:r>
      <w:r w:rsidR="00496441">
        <w:lastRenderedPageBreak/>
        <w:t>入</w:t>
      </w:r>
      <w:r>
        <w:t>配置的重点。</w:t>
      </w:r>
    </w:p>
    <w:p w:rsidR="00576B07" w:rsidRDefault="00576B07" w:rsidP="00576B07">
      <w:pPr>
        <w:autoSpaceDN w:val="0"/>
      </w:pPr>
      <w:r>
        <w:t>1.</w:t>
      </w:r>
      <w:r>
        <w:t>根据已知的用户表信息，进入</w:t>
      </w:r>
      <w:r>
        <w:t>bi</w:t>
      </w:r>
      <w:r>
        <w:t>，</w:t>
      </w:r>
      <w:r>
        <w:rPr>
          <w:rFonts w:hint="eastAsia"/>
        </w:rPr>
        <w:t>进入用户</w:t>
      </w:r>
      <w:r>
        <w:t>权限</w:t>
      </w:r>
      <w:r>
        <w:t>-</w:t>
      </w:r>
      <w:r>
        <w:rPr>
          <w:rFonts w:hint="eastAsia"/>
        </w:rPr>
        <w:t>&gt;</w:t>
      </w:r>
      <w:r>
        <w:rPr>
          <w:rFonts w:hint="eastAsia"/>
        </w:rPr>
        <w:t>库表</w:t>
      </w:r>
      <w:r>
        <w:t>配置</w:t>
      </w:r>
      <w:r>
        <w:t>-&gt;</w:t>
      </w:r>
      <w:r>
        <w:rPr>
          <w:rFonts w:hint="eastAsia"/>
        </w:rPr>
        <w:t>配置</w:t>
      </w:r>
      <w:r>
        <w:t>机构模式，选择</w:t>
      </w:r>
      <w:r>
        <w:rPr>
          <w:rFonts w:hint="eastAsia"/>
        </w:rPr>
        <w:t>第三方</w:t>
      </w:r>
      <w:r>
        <w:t>机构表</w:t>
      </w:r>
      <w:r>
        <w:t>,</w:t>
      </w:r>
      <w:r>
        <w:t>根据向导对用户进行配置即可</w:t>
      </w:r>
      <w:r>
        <w:t>,</w:t>
      </w:r>
      <w:r>
        <w:rPr>
          <w:color w:val="FF0000"/>
        </w:rPr>
        <w:t>此处因为</w:t>
      </w:r>
      <w:r>
        <w:rPr>
          <w:color w:val="FF0000"/>
        </w:rPr>
        <w:t>Bug</w:t>
      </w:r>
      <w:r>
        <w:rPr>
          <w:color w:val="FF0000"/>
        </w:rPr>
        <w:t>问题对密码字段加密方式请选择</w:t>
      </w:r>
      <w:r>
        <w:rPr>
          <w:color w:val="FF0000"/>
        </w:rPr>
        <w:t>"{md5}"</w:t>
      </w:r>
      <w:r>
        <w:rPr>
          <w:color w:val="FF0000"/>
        </w:rPr>
        <w:t>，否则验证失败。</w:t>
      </w:r>
    </w:p>
    <w:p w:rsidR="00576B07" w:rsidRDefault="00576B07" w:rsidP="00576B07">
      <w:pPr>
        <w:autoSpaceDN w:val="0"/>
      </w:pPr>
      <w:r>
        <w:t xml:space="preserve">   </w:t>
      </w:r>
      <w:r>
        <w:t>通过连接第三方用户机构库配置后的验证测试，确保配置成功。</w:t>
      </w:r>
    </w:p>
    <w:p w:rsidR="00576B07" w:rsidRDefault="00576B07" w:rsidP="00576B07">
      <w:pPr>
        <w:autoSpaceDN w:val="0"/>
      </w:pPr>
      <w:r>
        <w:t xml:space="preserve">   (1). </w:t>
      </w:r>
      <w:r>
        <w:t>先确保</w:t>
      </w:r>
      <w:r>
        <w:t>"</w:t>
      </w:r>
      <w:r>
        <w:t>根据</w:t>
      </w:r>
      <w:r w:rsidR="009D77FB">
        <w:rPr>
          <w:rFonts w:hint="eastAsia"/>
        </w:rPr>
        <w:t>代码</w:t>
      </w:r>
      <w:r>
        <w:t>查找用户</w:t>
      </w:r>
      <w:r>
        <w:t>"</w:t>
      </w:r>
      <w:r>
        <w:t>的</w:t>
      </w:r>
      <w:r>
        <w:t>SQL</w:t>
      </w:r>
      <w:r>
        <w:t>已测试通过</w:t>
      </w:r>
      <w:r>
        <w:t>.</w:t>
      </w:r>
      <w:r>
        <w:t>因为</w:t>
      </w:r>
      <w:r>
        <w:t>"</w:t>
      </w:r>
      <w:r>
        <w:t>登陆</w:t>
      </w:r>
      <w:r>
        <w:t>"</w:t>
      </w:r>
      <w:r>
        <w:t>的测试过程需要使用</w:t>
      </w:r>
      <w:r>
        <w:t>"</w:t>
      </w:r>
      <w:r>
        <w:t>根据</w:t>
      </w:r>
      <w:r w:rsidR="009D77FB">
        <w:rPr>
          <w:rFonts w:hint="eastAsia"/>
        </w:rPr>
        <w:t>代码</w:t>
      </w:r>
      <w:r>
        <w:t>查找用户</w:t>
      </w:r>
      <w:r>
        <w:t>"</w:t>
      </w:r>
      <w:r>
        <w:t>的</w:t>
      </w:r>
      <w:r>
        <w:t>SQL</w:t>
      </w:r>
      <w:r>
        <w:t>。</w:t>
      </w:r>
    </w:p>
    <w:p w:rsidR="00576B07" w:rsidRDefault="00576B07" w:rsidP="00576B07">
      <w:pPr>
        <w:autoSpaceDN w:val="0"/>
      </w:pPr>
      <w:r>
        <w:t xml:space="preserve">   (2). </w:t>
      </w:r>
      <w:r>
        <w:t>测试登陆的</w:t>
      </w:r>
      <w:r>
        <w:t>sql</w:t>
      </w:r>
      <w:r>
        <w:t>是否通过。</w:t>
      </w:r>
    </w:p>
    <w:p w:rsidR="00576B07" w:rsidRDefault="00576B07" w:rsidP="00576B07">
      <w:pPr>
        <w:autoSpaceDN w:val="0"/>
      </w:pPr>
      <w:r>
        <w:t xml:space="preserve">   (3). </w:t>
      </w:r>
      <w:r>
        <w:t>如果出现登陆不成功的情况，检查用户表中的密码字段是大写还是小写。因为</w:t>
      </w:r>
      <w:r>
        <w:t>bi</w:t>
      </w:r>
      <w:r>
        <w:t>默认处理后的</w:t>
      </w:r>
      <w:r>
        <w:t>password</w:t>
      </w:r>
      <w:r>
        <w:t>是小写。一般其他系统</w:t>
      </w:r>
      <w:r>
        <w:t>password</w:t>
      </w:r>
      <w:r>
        <w:t>加密后都是大写。所以在登陆</w:t>
      </w:r>
      <w:r>
        <w:t>sql</w:t>
      </w:r>
      <w:r>
        <w:t>中使用</w:t>
      </w:r>
      <w:r>
        <w:t>upper</w:t>
      </w:r>
      <w:r>
        <w:t>函数将</w:t>
      </w:r>
      <w:r>
        <w:t>password</w:t>
      </w:r>
      <w:r>
        <w:t>转换成大写。或者</w:t>
      </w:r>
    </w:p>
    <w:p w:rsidR="00576B07" w:rsidRDefault="00576B07" w:rsidP="00576B07">
      <w:pPr>
        <w:autoSpaceDN w:val="0"/>
      </w:pPr>
      <w:r>
        <w:t xml:space="preserve">         </w:t>
      </w:r>
      <w:r>
        <w:t>用户表中的</w:t>
      </w:r>
      <w:r>
        <w:t>password</w:t>
      </w:r>
      <w:r>
        <w:t>字段转换成小写。只要保持双方一致就可以，要大写就都是大写，小写就都是小写。</w:t>
      </w:r>
    </w:p>
    <w:p w:rsidR="00576B07" w:rsidRDefault="00576B07" w:rsidP="00576B07">
      <w:pPr>
        <w:autoSpaceDN w:val="0"/>
      </w:pPr>
      <w:r>
        <w:t xml:space="preserve">   (4).</w:t>
      </w:r>
      <w:r>
        <w:t>测试通过，根据提示重启服务器。</w:t>
      </w:r>
      <w:r>
        <w:rPr>
          <w:color w:val="FF0000"/>
        </w:rPr>
        <w:t>一定要重启服务器才能生效。不能点否</w:t>
      </w:r>
      <w:r>
        <w:rPr>
          <w:color w:val="FF0000"/>
        </w:rPr>
        <w:t xml:space="preserve"> </w:t>
      </w:r>
      <w:r>
        <w:rPr>
          <w:color w:val="FF0000"/>
        </w:rPr>
        <w:t>取消重启。否则配置不生效。</w:t>
      </w:r>
    </w:p>
    <w:p w:rsidR="00576B07" w:rsidRDefault="00576B07" w:rsidP="00576B07">
      <w:pPr>
        <w:autoSpaceDN w:val="0"/>
      </w:pPr>
      <w:r>
        <w:t>进行下一步操作。</w:t>
      </w:r>
    </w:p>
    <w:p w:rsidR="00576B07" w:rsidRDefault="00576B07" w:rsidP="00576B07">
      <w:pPr>
        <w:rPr>
          <w:rFonts w:ascii="Arial" w:hAnsi="Arial" w:cs="Arial"/>
          <w:color w:val="333333"/>
          <w:sz w:val="20"/>
          <w:shd w:val="clear" w:color="auto" w:fill="FFFFFF"/>
        </w:rPr>
      </w:pPr>
      <w:r>
        <w:t xml:space="preserve">2. </w:t>
      </w:r>
      <w:r>
        <w:rPr>
          <w:rFonts w:ascii="Arial" w:hAnsi="Arial" w:cs="Arial" w:hint="eastAsia"/>
          <w:color w:val="333333"/>
          <w:sz w:val="20"/>
          <w:shd w:val="clear" w:color="auto" w:fill="FFFFFF"/>
        </w:rPr>
        <w:t>修改</w:t>
      </w:r>
      <w:r>
        <w:rPr>
          <w:rFonts w:ascii="Arial" w:hAnsi="Arial" w:cs="Arial" w:hint="eastAsia"/>
          <w:color w:val="333333"/>
          <w:sz w:val="20"/>
          <w:shd w:val="clear" w:color="auto" w:fill="FFFFFF"/>
        </w:rPr>
        <w:t>BI</w:t>
      </w:r>
      <w:r>
        <w:rPr>
          <w:rFonts w:ascii="Arial" w:hAnsi="Arial" w:cs="Arial" w:hint="eastAsia"/>
          <w:color w:val="333333"/>
          <w:sz w:val="20"/>
          <w:shd w:val="clear" w:color="auto" w:fill="FFFFFF"/>
        </w:rPr>
        <w:t>系统</w:t>
      </w:r>
      <w:r>
        <w:rPr>
          <w:rFonts w:ascii="Arial" w:hAnsi="Arial" w:cs="Arial"/>
          <w:color w:val="333333"/>
          <w:sz w:val="20"/>
          <w:shd w:val="clear" w:color="auto" w:fill="FFFFFF"/>
        </w:rPr>
        <w:t>的</w:t>
      </w:r>
      <w:r>
        <w:rPr>
          <w:rFonts w:ascii="Arial" w:hAnsi="Arial" w:cs="Arial"/>
          <w:color w:val="333333"/>
          <w:sz w:val="20"/>
          <w:shd w:val="clear" w:color="auto" w:fill="FFFFFF"/>
        </w:rPr>
        <w:t>war</w:t>
      </w:r>
      <w:r>
        <w:rPr>
          <w:rFonts w:ascii="Arial" w:hAnsi="Arial" w:cs="Arial"/>
          <w:color w:val="333333"/>
          <w:sz w:val="20"/>
          <w:shd w:val="clear" w:color="auto" w:fill="FFFFFF"/>
        </w:rPr>
        <w:t>包中</w:t>
      </w:r>
      <w:r>
        <w:rPr>
          <w:rFonts w:ascii="Arial" w:hAnsi="Arial" w:cs="Arial"/>
          <w:color w:val="333333"/>
          <w:sz w:val="20"/>
          <w:shd w:val="clear" w:color="auto" w:fill="FFFFFF"/>
        </w:rPr>
        <w:t>WEB-INF\classes\META-INF\esensso\ssoconfig-slave.xml</w:t>
      </w:r>
      <w:r>
        <w:rPr>
          <w:rFonts w:ascii="Arial" w:hAnsi="Arial" w:cs="Arial"/>
          <w:color w:val="333333"/>
          <w:sz w:val="20"/>
          <w:shd w:val="clear" w:color="auto" w:fill="FFFFFF"/>
        </w:rPr>
        <w:t>文件</w:t>
      </w:r>
      <w:r>
        <w:rPr>
          <w:rFonts w:ascii="Arial" w:hAnsi="Arial" w:cs="Arial" w:hint="eastAsia"/>
          <w:color w:val="333333"/>
          <w:sz w:val="20"/>
          <w:shd w:val="clear" w:color="auto" w:fill="FFFFFF"/>
        </w:rPr>
        <w:t>，</w:t>
      </w:r>
      <w:r>
        <w:rPr>
          <w:rFonts w:ascii="Arial" w:hAnsi="Arial" w:cs="Arial"/>
          <w:color w:val="333333"/>
          <w:sz w:val="20"/>
          <w:shd w:val="clear" w:color="auto" w:fill="FFFFFF"/>
        </w:rPr>
        <w:t>不存在则手工创建。</w:t>
      </w:r>
    </w:p>
    <w:p w:rsidR="00576B07" w:rsidRDefault="00576B07" w:rsidP="00576B07">
      <w:pPr>
        <w:autoSpaceDN w:val="0"/>
      </w:pPr>
      <w:r>
        <w:t xml:space="preserve">3. </w:t>
      </w:r>
      <w:r>
        <w:t>编辑</w:t>
      </w:r>
      <w:r>
        <w:t>ssoconfig-slave.xml</w:t>
      </w:r>
      <w:r>
        <w:t>文件</w:t>
      </w:r>
      <w:r w:rsidR="009D77FB">
        <w:rPr>
          <w:rFonts w:hint="eastAsia"/>
        </w:rPr>
        <w:t>内容</w:t>
      </w:r>
      <w:r w:rsidR="009D77FB">
        <w:t>如下</w:t>
      </w:r>
      <w:r w:rsidR="009D77FB">
        <w:rPr>
          <w:rFonts w:hint="eastAsia"/>
        </w:rPr>
        <w:t>：</w:t>
      </w:r>
    </w:p>
    <w:p w:rsidR="00576B07" w:rsidRDefault="00576B07" w:rsidP="00576B07">
      <w:pPr>
        <w:autoSpaceDN w:val="0"/>
      </w:pPr>
      <w:r>
        <w:t xml:space="preserve"> &lt;?xml version="1.0" encoding="UTF-8"?&gt;</w:t>
      </w:r>
    </w:p>
    <w:p w:rsidR="00576B07" w:rsidRDefault="00576B07" w:rsidP="00576B07">
      <w:pPr>
        <w:autoSpaceDN w:val="0"/>
      </w:pPr>
      <w:r>
        <w:t>&lt;ssoconfig sysid="</w:t>
      </w:r>
      <w:r>
        <w:t>需要和与主系统一致</w:t>
      </w:r>
      <w:r>
        <w:t xml:space="preserve"> </w:t>
      </w:r>
      <w:r>
        <w:t>配置文件中的</w:t>
      </w:r>
      <w:r>
        <w:t>sysid</w:t>
      </w:r>
      <w:r>
        <w:t>一直，默认为</w:t>
      </w:r>
      <w:r>
        <w:t>bi"&gt;</w:t>
      </w:r>
    </w:p>
    <w:p w:rsidR="00576B07" w:rsidRDefault="00576B07" w:rsidP="00576B07">
      <w:pPr>
        <w:autoSpaceDN w:val="0"/>
      </w:pPr>
    </w:p>
    <w:p w:rsidR="00576B07" w:rsidRDefault="00576B07" w:rsidP="00576B07">
      <w:pPr>
        <w:autoSpaceDN w:val="0"/>
      </w:pPr>
      <w:r>
        <w:t xml:space="preserve">  &lt;master-action&gt;</w:t>
      </w:r>
      <w:r>
        <w:t>主系统处理</w:t>
      </w:r>
      <w:r>
        <w:t>SSO</w:t>
      </w:r>
      <w:r>
        <w:t>请求的</w:t>
      </w:r>
      <w:r>
        <w:t>Servlet</w:t>
      </w:r>
      <w:r>
        <w:t>路径，例如</w:t>
      </w:r>
      <w:r>
        <w:t>:http://</w:t>
      </w:r>
      <w:r>
        <w:t>主系统</w:t>
      </w:r>
      <w:r>
        <w:t>/sso.do&lt;/master-action&gt;</w:t>
      </w:r>
    </w:p>
    <w:p w:rsidR="00576B07" w:rsidRDefault="00576B07" w:rsidP="00576B07">
      <w:pPr>
        <w:autoSpaceDN w:val="0"/>
      </w:pPr>
      <w:r>
        <w:t xml:space="preserve">  &lt;!-- </w:t>
      </w:r>
      <w:r>
        <w:t>在填写主系统</w:t>
      </w:r>
      <w:r>
        <w:t>ip</w:t>
      </w:r>
      <w:r>
        <w:t>地址的时候</w:t>
      </w:r>
      <w:r>
        <w:t xml:space="preserve"> </w:t>
      </w:r>
      <w:r>
        <w:t>禁止使用</w:t>
      </w:r>
      <w:r>
        <w:t>127.0.0.1</w:t>
      </w:r>
      <w:r>
        <w:t>和</w:t>
      </w:r>
      <w:r>
        <w:t xml:space="preserve">localhost </w:t>
      </w:r>
      <w:r>
        <w:t>避免带来不必要的麻烦</w:t>
      </w:r>
      <w:r>
        <w:t>--&gt;</w:t>
      </w:r>
    </w:p>
    <w:p w:rsidR="00576B07" w:rsidRDefault="00576B07" w:rsidP="00576B07">
      <w:pPr>
        <w:autoSpaceDN w:val="0"/>
      </w:pPr>
      <w:r>
        <w:t xml:space="preserve">  &lt;login-error-page&gt;</w:t>
      </w:r>
      <w:r>
        <w:t>如果</w:t>
      </w:r>
      <w:r w:rsidR="00496441">
        <w:t>登入</w:t>
      </w:r>
      <w:r>
        <w:t>失败后转向的页面，例如：</w:t>
      </w:r>
      <w:r>
        <w:t>http://</w:t>
      </w:r>
      <w:r>
        <w:t>主系统</w:t>
      </w:r>
      <w:r>
        <w:t>/error.jsp&lt;/login-error-page&gt;</w:t>
      </w:r>
    </w:p>
    <w:p w:rsidR="00576B07" w:rsidRDefault="00576B07" w:rsidP="00576B07">
      <w:pPr>
        <w:autoSpaceDN w:val="0"/>
      </w:pPr>
    </w:p>
    <w:p w:rsidR="00576B07" w:rsidRDefault="00576B07" w:rsidP="00576B07">
      <w:pPr>
        <w:autoSpaceDN w:val="0"/>
      </w:pPr>
      <w:r>
        <w:t>&lt;slave loginstatustype="session" enablefilter="true"&gt;</w:t>
      </w:r>
    </w:p>
    <w:p w:rsidR="00576B07" w:rsidRDefault="00576B07" w:rsidP="00576B07">
      <w:pPr>
        <w:autoSpaceDN w:val="0"/>
      </w:pPr>
      <w:r>
        <w:t xml:space="preserve">          &lt;loginstatus-session entitytype="object"&gt;</w:t>
      </w:r>
    </w:p>
    <w:p w:rsidR="00576B07" w:rsidRDefault="00576B07" w:rsidP="00576B07">
      <w:pPr>
        <w:autoSpaceDN w:val="0"/>
      </w:pPr>
      <w:r>
        <w:t xml:space="preserve">                  &lt;loginstatus-obj-name&gt;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platform_login</w:t>
      </w:r>
      <w:r>
        <w:t>&lt;/loginstatus-obj-name&gt;</w:t>
      </w:r>
    </w:p>
    <w:p w:rsidR="00576B07" w:rsidRDefault="00576B07" w:rsidP="00576B07">
      <w:pPr>
        <w:autoSpaceDN w:val="0"/>
      </w:pPr>
      <w:r>
        <w:t xml:space="preserve">                  &lt;loginstatus-obj-class&gt;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com.esen.platform.login.Login</w:t>
      </w:r>
      <w:r>
        <w:t>&lt;/loginstatus-obj-class&gt;</w:t>
      </w:r>
    </w:p>
    <w:p w:rsidR="00576B07" w:rsidRDefault="00576B07" w:rsidP="00576B07">
      <w:pPr>
        <w:autoSpaceDN w:val="0"/>
      </w:pPr>
      <w:r>
        <w:t xml:space="preserve">                  &lt;loginstatus-obj-id&gt;</w:t>
      </w:r>
      <w:r w:rsidRPr="008D4F35">
        <w:t>getId</w:t>
      </w:r>
      <w:r>
        <w:t>&lt;/loginstatus-obj-id&gt;</w:t>
      </w:r>
    </w:p>
    <w:p w:rsidR="00576B07" w:rsidRDefault="00576B07" w:rsidP="00576B07">
      <w:pPr>
        <w:autoSpaceDN w:val="0"/>
      </w:pPr>
      <w:r>
        <w:t xml:space="preserve">                  &lt;loginstatus-obj-pw&gt;</w:t>
      </w:r>
      <w:r w:rsidRPr="008D4F35">
        <w:t>getPassw0rd</w:t>
      </w:r>
      <w:r>
        <w:t>&lt;/loginstatus-obj-pw&gt;</w:t>
      </w:r>
    </w:p>
    <w:p w:rsidR="00576B07" w:rsidRDefault="00576B07" w:rsidP="00576B07">
      <w:pPr>
        <w:autoSpaceDN w:val="0"/>
      </w:pPr>
      <w:r>
        <w:t xml:space="preserve">    &lt;/loginstatus-session&gt;</w:t>
      </w:r>
    </w:p>
    <w:p w:rsidR="00576B07" w:rsidRDefault="00576B07" w:rsidP="00576B07">
      <w:pPr>
        <w:autoSpaceDN w:val="0"/>
      </w:pPr>
      <w:r>
        <w:t>&lt;/slave&gt;</w:t>
      </w:r>
    </w:p>
    <w:p w:rsidR="00576B07" w:rsidRDefault="00576B07" w:rsidP="00576B07">
      <w:pPr>
        <w:autoSpaceDN w:val="0"/>
      </w:pPr>
      <w:r>
        <w:t>&lt;/ssoconfig&gt;</w:t>
      </w:r>
    </w:p>
    <w:p w:rsidR="00576B07" w:rsidRDefault="00576B07" w:rsidP="00576B07">
      <w:pPr>
        <w:autoSpaceDN w:val="0"/>
      </w:pPr>
      <w:r w:rsidRPr="00FA621A">
        <w:rPr>
          <w:rFonts w:ascii="Courier New" w:hAnsi="Courier New" w:hint="eastAsia"/>
        </w:rPr>
        <w:t>(</w:t>
      </w:r>
      <w:r w:rsidRPr="00FA621A">
        <w:rPr>
          <w:rFonts w:ascii="Courier New" w:hAnsi="Courier New" w:hint="eastAsia"/>
        </w:rPr>
        <w:t>注意</w:t>
      </w:r>
      <w:r w:rsidRPr="00FA621A">
        <w:rPr>
          <w:rFonts w:ascii="Courier New" w:hAnsi="Courier New"/>
        </w:rPr>
        <w:t>，上面代码中的</w:t>
      </w:r>
      <w:r>
        <w:rPr>
          <w:rFonts w:ascii="Calibri" w:eastAsia="Courier New" w:hAnsi="Calibri"/>
          <w:color w:val="008080"/>
        </w:rPr>
        <w:t>&lt;</w:t>
      </w:r>
      <w:r>
        <w:rPr>
          <w:rFonts w:ascii="Calibri" w:eastAsia="Courier New" w:hAnsi="Calibri"/>
          <w:color w:val="3F7F7F"/>
        </w:rPr>
        <w:t>loginstatus-obj-pw</w:t>
      </w:r>
      <w:r>
        <w:rPr>
          <w:rFonts w:ascii="Calibri" w:eastAsia="Courier New" w:hAnsi="Calibri"/>
          <w:color w:val="008080"/>
        </w:rPr>
        <w:t>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getPassw0rd</w:t>
      </w:r>
      <w:r>
        <w:rPr>
          <w:rFonts w:ascii="Calibri" w:eastAsia="Courier New" w:hAnsi="Calibri"/>
          <w:color w:val="008080"/>
        </w:rPr>
        <w:t>&lt;/</w:t>
      </w:r>
      <w:r>
        <w:rPr>
          <w:rFonts w:ascii="Calibri" w:eastAsia="Courier New" w:hAnsi="Calibri"/>
          <w:color w:val="3F7F7F"/>
        </w:rPr>
        <w:t>loginstatus-obj-pw</w:t>
      </w:r>
      <w:r>
        <w:rPr>
          <w:rFonts w:ascii="Calibri" w:eastAsia="Courier New" w:hAnsi="Calibri"/>
          <w:color w:val="008080"/>
        </w:rPr>
        <w:t>&gt;</w:t>
      </w:r>
      <w:r w:rsidRPr="00FA621A">
        <w:rPr>
          <w:rFonts w:ascii="Calibri" w:hAnsi="Calibri" w:hint="eastAsia"/>
        </w:rPr>
        <w:t>，</w:t>
      </w:r>
      <w:r w:rsidRPr="00FA621A">
        <w:rPr>
          <w:rFonts w:ascii="Calibri" w:hAnsi="Calibri"/>
        </w:rPr>
        <w:t>是</w:t>
      </w:r>
      <w:r w:rsidRPr="00FA621A">
        <w:rPr>
          <w:rFonts w:ascii="Calibri" w:hAnsi="Calibri" w:hint="eastAsia"/>
        </w:rPr>
        <w:t>getPassw0rd</w:t>
      </w:r>
      <w:r w:rsidRPr="00FA621A">
        <w:rPr>
          <w:rFonts w:ascii="Calibri" w:hAnsi="Calibri" w:hint="eastAsia"/>
        </w:rPr>
        <w:t>，</w:t>
      </w:r>
      <w:r w:rsidRPr="00FA621A">
        <w:rPr>
          <w:rFonts w:ascii="Calibri" w:hAnsi="Calibri"/>
        </w:rPr>
        <w:t>不是笔误，是程序设计如此</w:t>
      </w:r>
      <w:r w:rsidRPr="00FA621A">
        <w:rPr>
          <w:rFonts w:ascii="Courier New" w:hAnsi="Courier New" w:hint="eastAsia"/>
        </w:rPr>
        <w:t>)</w:t>
      </w:r>
    </w:p>
    <w:p w:rsidR="00576B07" w:rsidRDefault="00576B07" w:rsidP="00576B07">
      <w:pPr>
        <w:autoSpaceDN w:val="0"/>
      </w:pPr>
      <w:r>
        <w:rPr>
          <w:rFonts w:hint="eastAsia"/>
        </w:rPr>
        <w:t>4</w:t>
      </w:r>
      <w:r>
        <w:t xml:space="preserve">. </w:t>
      </w:r>
      <w:r>
        <w:t>保存</w:t>
      </w:r>
      <w:r>
        <w:t>ssoconfig-slave.xml</w:t>
      </w:r>
      <w:r>
        <w:t>内容</w:t>
      </w:r>
    </w:p>
    <w:p w:rsidR="00576B07" w:rsidRDefault="00576B07" w:rsidP="00576B07">
      <w:pPr>
        <w:autoSpaceDN w:val="0"/>
      </w:pPr>
      <w:r>
        <w:rPr>
          <w:rFonts w:hint="eastAsia"/>
        </w:rPr>
        <w:t xml:space="preserve">5. </w:t>
      </w:r>
      <w:r>
        <w:rPr>
          <w:rFonts w:hint="eastAsia"/>
        </w:rPr>
        <w:t>修改</w:t>
      </w:r>
      <w:r>
        <w:rPr>
          <w:rFonts w:hint="eastAsia"/>
        </w:rPr>
        <w:t>bi</w:t>
      </w:r>
      <w:r>
        <w:rPr>
          <w:rFonts w:hint="eastAsia"/>
        </w:rPr>
        <w:t>的</w:t>
      </w:r>
      <w:r>
        <w:rPr>
          <w:rFonts w:hint="eastAsia"/>
        </w:rPr>
        <w:t>war</w:t>
      </w:r>
      <w:r>
        <w:rPr>
          <w:rFonts w:hint="eastAsia"/>
        </w:rPr>
        <w:t>包</w:t>
      </w:r>
      <w:r>
        <w:rPr>
          <w:rFonts w:ascii="Arial" w:hAnsi="Arial" w:cs="Arial"/>
          <w:color w:val="333333"/>
          <w:sz w:val="20"/>
          <w:shd w:val="clear" w:color="auto" w:fill="FFFFFF"/>
        </w:rPr>
        <w:t>中</w:t>
      </w:r>
      <w:r>
        <w:rPr>
          <w:rFonts w:ascii="Arial" w:hAnsi="Arial" w:cs="Arial"/>
          <w:color w:val="333333"/>
          <w:sz w:val="20"/>
          <w:shd w:val="clear" w:color="auto" w:fill="FFFFFF"/>
        </w:rPr>
        <w:t>WEB-INF/web.xml</w:t>
      </w:r>
      <w:r>
        <w:rPr>
          <w:rFonts w:ascii="Arial" w:hAnsi="Arial" w:cs="Arial"/>
          <w:color w:val="333333"/>
          <w:sz w:val="20"/>
          <w:shd w:val="clear" w:color="auto" w:fill="FFFFFF"/>
        </w:rPr>
        <w:t>文件，添加如下内容</w:t>
      </w:r>
      <w:r>
        <w:rPr>
          <w:rFonts w:ascii="Arial" w:hAnsi="Arial" w:cs="Arial" w:hint="eastAsia"/>
          <w:color w:val="333333"/>
          <w:sz w:val="20"/>
          <w:shd w:val="clear" w:color="auto" w:fill="FFFFFF"/>
        </w:rPr>
        <w:t>：</w:t>
      </w:r>
      <w:r>
        <w:br/>
      </w:r>
      <w:r>
        <w:tab/>
        <w:t>&lt;filter&gt;</w:t>
      </w:r>
    </w:p>
    <w:p w:rsidR="00576B07" w:rsidRDefault="00576B07" w:rsidP="00576B07">
      <w:pPr>
        <w:autoSpaceDN w:val="0"/>
      </w:pPr>
      <w:r>
        <w:lastRenderedPageBreak/>
        <w:t xml:space="preserve">    &lt;filter-name&gt;checkLoginFilter&lt;/filter-name&gt;</w:t>
      </w:r>
    </w:p>
    <w:p w:rsidR="00576B07" w:rsidRDefault="00576B07" w:rsidP="00576B07">
      <w:pPr>
        <w:autoSpaceDN w:val="0"/>
      </w:pPr>
      <w:r>
        <w:t xml:space="preserve">    &lt;filter-class&gt;com.esen.util.sso.slave.CheckLoginFilter&lt;/filter-class&gt;</w:t>
      </w:r>
    </w:p>
    <w:p w:rsidR="00576B07" w:rsidRDefault="00576B07" w:rsidP="00576B07">
      <w:pPr>
        <w:autoSpaceDN w:val="0"/>
      </w:pPr>
      <w:r>
        <w:t xml:space="preserve">    &lt;init-param&gt;</w:t>
      </w:r>
    </w:p>
    <w:p w:rsidR="00576B07" w:rsidRDefault="00576B07" w:rsidP="00576B07">
      <w:pPr>
        <w:autoSpaceDN w:val="0"/>
      </w:pPr>
      <w:r>
        <w:t xml:space="preserve">     &lt;param-name&gt;notCheckURLList&lt;/param-name&gt;</w:t>
      </w:r>
    </w:p>
    <w:p w:rsidR="00576B07" w:rsidRDefault="00576B07" w:rsidP="00576B07">
      <w:pPr>
        <w:autoSpaceDN w:val="0"/>
      </w:pPr>
      <w:r>
        <w:t xml:space="preserve">     &lt;param-value&gt;/esmain/login.do;/esmain/portal/loginportal.do;/esmain/portal/portalmgr.do;/esmain/setup.do;/esmain/verifycode.do;/esmain/register.do;/resource/ES$8$regserver;/esmain/setupserver.do;/esmain/error.do;/esmain/locale.do;/test.do;/i18n.do&lt;/param-value&gt;</w:t>
      </w:r>
    </w:p>
    <w:p w:rsidR="00576B07" w:rsidRDefault="00576B07" w:rsidP="00576B07">
      <w:pPr>
        <w:autoSpaceDN w:val="0"/>
      </w:pPr>
      <w:r>
        <w:t xml:space="preserve">    &lt;/init-param&gt;</w:t>
      </w:r>
    </w:p>
    <w:p w:rsidR="00576B07" w:rsidRDefault="00576B07" w:rsidP="00576B07">
      <w:pPr>
        <w:autoSpaceDN w:val="0"/>
      </w:pPr>
      <w:r>
        <w:t xml:space="preserve">   &lt;/filter&gt;</w:t>
      </w:r>
    </w:p>
    <w:p w:rsidR="00576B07" w:rsidRDefault="00576B07" w:rsidP="00576B07">
      <w:pPr>
        <w:autoSpaceDN w:val="0"/>
      </w:pPr>
      <w:r>
        <w:t xml:space="preserve">   &lt;filter-mapping&gt;</w:t>
      </w:r>
    </w:p>
    <w:p w:rsidR="00576B07" w:rsidRDefault="00576B07" w:rsidP="00576B07">
      <w:pPr>
        <w:autoSpaceDN w:val="0"/>
      </w:pPr>
      <w:r>
        <w:t xml:space="preserve">     &lt;filter-name&gt;checkLoginFilter&lt;/filter-name&gt;</w:t>
      </w:r>
    </w:p>
    <w:p w:rsidR="00576B07" w:rsidRDefault="00576B07" w:rsidP="00576B07">
      <w:pPr>
        <w:autoSpaceDN w:val="0"/>
      </w:pPr>
      <w:r>
        <w:t xml:space="preserve">     &lt;url-pattern&gt;*.do&lt;/url-pattern&gt;</w:t>
      </w:r>
    </w:p>
    <w:p w:rsidR="00576B07" w:rsidRDefault="00576B07" w:rsidP="00576B07">
      <w:pPr>
        <w:autoSpaceDN w:val="0"/>
      </w:pPr>
      <w:r>
        <w:t xml:space="preserve">   &lt;/filter-mapping&gt;</w:t>
      </w:r>
    </w:p>
    <w:p w:rsidR="00576B07" w:rsidRDefault="00576B07" w:rsidP="00576B07">
      <w:pPr>
        <w:autoSpaceDN w:val="0"/>
      </w:pPr>
      <w:r>
        <w:t xml:space="preserve">6. </w:t>
      </w:r>
      <w:r>
        <w:t>进入系统管理</w:t>
      </w:r>
      <w:r>
        <w:t>==</w:t>
      </w:r>
      <w:r>
        <w:t>》性能与维护</w:t>
      </w:r>
      <w:r>
        <w:t>==</w:t>
      </w:r>
      <w:r>
        <w:t>》系统维护</w:t>
      </w:r>
      <w:r>
        <w:t>==</w:t>
      </w:r>
      <w:r>
        <w:t>》重启服务器</w:t>
      </w:r>
      <w:r w:rsidR="007163CE">
        <w:rPr>
          <w:rFonts w:hint="eastAsia"/>
        </w:rPr>
        <w:t>。</w:t>
      </w:r>
      <w:r>
        <w:rPr>
          <w:color w:val="FF0000"/>
        </w:rPr>
        <w:t>.</w:t>
      </w:r>
      <w:r>
        <w:rPr>
          <w:color w:val="FF0000"/>
        </w:rPr>
        <w:t>必须重启</w:t>
      </w:r>
      <w:r>
        <w:rPr>
          <w:color w:val="FF0000"/>
        </w:rPr>
        <w:t xml:space="preserve"> </w:t>
      </w:r>
      <w:r>
        <w:rPr>
          <w:color w:val="FF0000"/>
        </w:rPr>
        <w:t>确保生效</w:t>
      </w:r>
    </w:p>
    <w:p w:rsidR="00576B07" w:rsidRDefault="00576B07" w:rsidP="00576B07">
      <w:pPr>
        <w:autoSpaceDN w:val="0"/>
        <w:spacing w:before="141" w:after="141"/>
        <w:rPr>
          <w:b/>
          <w:sz w:val="42"/>
        </w:rPr>
      </w:pPr>
      <w:bookmarkStart w:id="1" w:name="BI单点登录指南-&amp;nbsp;"/>
      <w:r>
        <w:rPr>
          <w:b/>
          <w:sz w:val="42"/>
        </w:rPr>
        <w:t xml:space="preserve"> </w:t>
      </w:r>
      <w:r>
        <w:rPr>
          <w:b/>
          <w:color w:val="0000FF"/>
          <w:sz w:val="42"/>
        </w:rPr>
        <w:t>第二步</w:t>
      </w:r>
      <w:r>
        <w:rPr>
          <w:b/>
          <w:color w:val="0000FF"/>
          <w:sz w:val="42"/>
        </w:rPr>
        <w:t xml:space="preserve"> bi</w:t>
      </w:r>
      <w:r>
        <w:rPr>
          <w:b/>
          <w:color w:val="0000FF"/>
          <w:sz w:val="42"/>
        </w:rPr>
        <w:t>配置测试</w:t>
      </w:r>
    </w:p>
    <w:p w:rsidR="00576B07" w:rsidRDefault="00576B07" w:rsidP="00576B07">
      <w:pPr>
        <w:autoSpaceDN w:val="0"/>
      </w:pPr>
      <w:r>
        <w:t>1.</w:t>
      </w:r>
      <w:r>
        <w:t>在完成第一步的操作后，现在来测试</w:t>
      </w:r>
      <w:r>
        <w:t>bi</w:t>
      </w:r>
      <w:r>
        <w:t>单点</w:t>
      </w:r>
      <w:r w:rsidR="00496441">
        <w:t>登入</w:t>
      </w:r>
      <w:r>
        <w:t>配置是否成功。</w:t>
      </w:r>
    </w:p>
    <w:p w:rsidR="00576B07" w:rsidRDefault="00576B07" w:rsidP="00576B07">
      <w:pPr>
        <w:autoSpaceDN w:val="0"/>
      </w:pPr>
      <w:r>
        <w:t xml:space="preserve">2. </w:t>
      </w:r>
      <w:r>
        <w:t>打开浏览器</w:t>
      </w:r>
      <w:r>
        <w:t xml:space="preserve"> </w:t>
      </w:r>
      <w:r>
        <w:t>输入</w:t>
      </w:r>
      <w:r>
        <w:t>bi</w:t>
      </w:r>
      <w:r>
        <w:t>地址，例如</w:t>
      </w:r>
      <w:r>
        <w:rPr>
          <w:color w:val="0000FF"/>
          <w:u w:val="single"/>
        </w:rPr>
        <w:t>http://192.168.1.119:8088/bi4.1</w:t>
      </w:r>
      <w:r>
        <w:fldChar w:fldCharType="begin"/>
      </w:r>
      <w:r>
        <w:instrText>INCLUDEPICTURE "http://192.168.1.200/wiki/images/icons/linkext7.gif"</w:instrText>
      </w:r>
      <w:r>
        <w:fldChar w:fldCharType="separate"/>
      </w:r>
      <w:r>
        <w:pict>
          <v:shape id="_x0000_i1039" type="#_x0000_t75" style="width:5.25pt;height:5.25pt;mso-position-horizontal-relative:page;mso-position-vertical-relative:page">
            <v:imagedata r:id="rId7" r:href="rId34"/>
          </v:shape>
        </w:pict>
      </w:r>
      <w:r>
        <w:fldChar w:fldCharType="end"/>
      </w:r>
      <w:r>
        <w:t>,</w:t>
      </w:r>
      <w:r>
        <w:t>如果跳转到</w:t>
      </w:r>
      <w:r>
        <w:t>ssoconfig-slave.xml</w:t>
      </w:r>
      <w:r>
        <w:t>中配置的</w:t>
      </w:r>
      <w:r>
        <w:t>master-action</w:t>
      </w:r>
      <w:r>
        <w:t>路径</w:t>
      </w:r>
    </w:p>
    <w:p w:rsidR="00576B07" w:rsidRDefault="00576B07" w:rsidP="00576B07">
      <w:pPr>
        <w:autoSpaceDN w:val="0"/>
      </w:pPr>
      <w:r>
        <w:t>如</w:t>
      </w:r>
      <w:r>
        <w:t>:</w:t>
      </w:r>
      <w:r>
        <w:rPr>
          <w:color w:val="0000FF"/>
          <w:u w:val="single"/>
        </w:rPr>
        <w:t>http://1</w:t>
      </w:r>
      <w:r w:rsidR="003F792B">
        <w:rPr>
          <w:color w:val="0000FF"/>
          <w:u w:val="single"/>
        </w:rPr>
        <w:t>92.168.10.108:8088/ssotes</w:t>
      </w:r>
      <w:r w:rsidR="003F358F">
        <w:rPr>
          <w:color w:val="0000FF"/>
          <w:u w:val="single"/>
        </w:rPr>
        <w:t>t</w:t>
      </w:r>
      <w:r w:rsidR="003F792B">
        <w:rPr>
          <w:color w:val="0000FF"/>
          <w:u w:val="single"/>
        </w:rPr>
        <w:t>/sso.do</w:t>
      </w:r>
      <w:r>
        <w:rPr>
          <w:color w:val="0000FF"/>
          <w:u w:val="single"/>
        </w:rPr>
        <w:t>?sessionId=24D34B4E6719D6C5273861CEB6580710&amp;sysid=bi&amp;hastriedtologin=0&amp;ssourl=http://192.168.10.108:8088/bi4.1/</w:t>
      </w:r>
      <w:r>
        <w:fldChar w:fldCharType="begin"/>
      </w:r>
      <w:r>
        <w:instrText>INCLUDEPICTURE "http://192.168.1.200/wiki/images/icons/linkext7.gif"</w:instrText>
      </w:r>
      <w:r>
        <w:fldChar w:fldCharType="separate"/>
      </w:r>
      <w:r>
        <w:pict>
          <v:shape id="_x0000_i1040" type="#_x0000_t75" style="width:5.25pt;height:5.25pt;mso-position-horizontal-relative:page;mso-position-vertical-relative:page">
            <v:imagedata r:id="rId7" r:href="rId35"/>
          </v:shape>
        </w:pict>
      </w:r>
      <w:r>
        <w:fldChar w:fldCharType="end"/>
      </w:r>
    </w:p>
    <w:p w:rsidR="00576B07" w:rsidRDefault="00576B07" w:rsidP="00576B07">
      <w:pPr>
        <w:autoSpaceDN w:val="0"/>
      </w:pPr>
      <w:r>
        <w:t xml:space="preserve">   </w:t>
      </w:r>
      <w:r>
        <w:t>此时说明</w:t>
      </w:r>
      <w:r>
        <w:t>bi</w:t>
      </w:r>
      <w:r>
        <w:t>的单点配置成功。</w:t>
      </w:r>
    </w:p>
    <w:p w:rsidR="00576B07" w:rsidRDefault="00576B07" w:rsidP="00576B07">
      <w:pPr>
        <w:autoSpaceDN w:val="0"/>
        <w:spacing w:before="141" w:after="141"/>
      </w:pPr>
      <w:r>
        <w:rPr>
          <w:b/>
          <w:sz w:val="42"/>
        </w:rPr>
        <w:t xml:space="preserve"> </w:t>
      </w:r>
      <w:r>
        <w:rPr>
          <w:b/>
          <w:color w:val="0000FF"/>
          <w:sz w:val="42"/>
        </w:rPr>
        <w:t>第三步</w:t>
      </w:r>
      <w:r>
        <w:rPr>
          <w:b/>
          <w:color w:val="0000FF"/>
          <w:sz w:val="42"/>
        </w:rPr>
        <w:t xml:space="preserve"> </w:t>
      </w:r>
      <w:r>
        <w:rPr>
          <w:b/>
          <w:color w:val="0000FF"/>
          <w:sz w:val="42"/>
        </w:rPr>
        <w:t>主系统配置说明</w:t>
      </w:r>
      <w:r>
        <w:br/>
      </w:r>
    </w:p>
    <w:p w:rsidR="00576B07" w:rsidRDefault="00576B07" w:rsidP="00576B07">
      <w:pPr>
        <w:autoSpaceDN w:val="0"/>
      </w:pPr>
      <w:r>
        <w:t>1</w:t>
      </w:r>
      <w:r>
        <w:t>、准备工作</w:t>
      </w:r>
      <w:r>
        <w:br/>
        <w:t xml:space="preserve">    </w:t>
      </w:r>
      <w:r>
        <w:t>修改</w:t>
      </w:r>
      <w:r w:rsidRPr="00AB1C59">
        <w:t>sso_es-1.0.</w:t>
      </w:r>
      <w:r>
        <w:t>x</w:t>
      </w:r>
      <w:r w:rsidRPr="00AB1C59">
        <w:t>.jar</w:t>
      </w:r>
      <w:r>
        <w:rPr>
          <w:rStyle w:val="a3"/>
        </w:rPr>
        <w:t xml:space="preserve"> </w:t>
      </w:r>
      <w:r>
        <w:t>包中的配置文件</w:t>
      </w:r>
      <w:r>
        <w:t>ssoconfig-master.xml</w:t>
      </w:r>
      <w:r>
        <w:t>（在</w:t>
      </w:r>
      <w:r>
        <w:t>META-INF\esensso</w:t>
      </w:r>
      <w:r>
        <w:t>目录下）</w:t>
      </w:r>
    </w:p>
    <w:p w:rsidR="00576B07" w:rsidRDefault="00576B07" w:rsidP="00576B07">
      <w:pPr>
        <w:autoSpaceDN w:val="0"/>
      </w:pPr>
      <w:r>
        <w:t>&lt;?xml version="1.0" encoding="UTF-8"?&gt;</w:t>
      </w:r>
    </w:p>
    <w:p w:rsidR="00576B07" w:rsidRDefault="00576B07" w:rsidP="00576B07">
      <w:pPr>
        <w:autoSpaceDN w:val="0"/>
      </w:pPr>
      <w:r>
        <w:t>&lt;ssoconfig&gt;</w:t>
      </w:r>
    </w:p>
    <w:p w:rsidR="00576B07" w:rsidRDefault="00576B07" w:rsidP="00576B07">
      <w:pPr>
        <w:autoSpaceDN w:val="0"/>
      </w:pPr>
      <w:r>
        <w:t>&lt;slaves&gt;</w:t>
      </w:r>
    </w:p>
    <w:p w:rsidR="00576B07" w:rsidRDefault="00576B07" w:rsidP="00576B07">
      <w:pPr>
        <w:autoSpaceDN w:val="0"/>
      </w:pPr>
      <w:r>
        <w:t>&lt;slave sysid="bi</w:t>
      </w:r>
      <w:r>
        <w:t>需要和与辅系统一致</w:t>
      </w:r>
      <w:r>
        <w:t xml:space="preserve"> </w:t>
      </w:r>
      <w:r>
        <w:t>配置文件中的</w:t>
      </w:r>
      <w:r>
        <w:t>sysid</w:t>
      </w:r>
      <w:r>
        <w:t>一直，默认为</w:t>
      </w:r>
      <w:r>
        <w:t>bi" logintype="page"&gt;</w:t>
      </w:r>
    </w:p>
    <w:p w:rsidR="00576B07" w:rsidRDefault="00576B07" w:rsidP="00576B07">
      <w:pPr>
        <w:autoSpaceDN w:val="0"/>
      </w:pPr>
      <w:r>
        <w:t>&lt;login-page&gt;</w:t>
      </w:r>
    </w:p>
    <w:p w:rsidR="00576B07" w:rsidRDefault="00576B07" w:rsidP="00576B07">
      <w:pPr>
        <w:autoSpaceDN w:val="0"/>
      </w:pPr>
      <w:r>
        <w:t>&lt;login-class&gt;com.esen.util.sso.master.SSOPageLogin&lt;/login-class&gt;</w:t>
      </w:r>
    </w:p>
    <w:p w:rsidR="00576B07" w:rsidRDefault="00576B07" w:rsidP="00576B07">
      <w:pPr>
        <w:autoSpaceDN w:val="0"/>
      </w:pPr>
      <w:r>
        <w:t>&lt;login-pageurl&gt;</w:t>
      </w:r>
      <w:r>
        <w:t>此处配置</w:t>
      </w:r>
      <w:r>
        <w:t>BI</w:t>
      </w:r>
      <w:r>
        <w:t>的</w:t>
      </w:r>
      <w:r w:rsidR="00496441">
        <w:t>登入</w:t>
      </w:r>
      <w:r>
        <w:t>地址，默认为：</w:t>
      </w:r>
      <w:r>
        <w:t>http://ip:8088/bi/</w:t>
      </w:r>
      <w:r w:rsidRPr="001B3177">
        <w:rPr>
          <w:rFonts w:ascii="Consolas" w:hAnsi="Consolas" w:cs="Consolas"/>
          <w:sz w:val="19"/>
          <w:szCs w:val="19"/>
          <w:shd w:val="clear" w:color="auto" w:fill="FFFFFF"/>
        </w:rPr>
        <w:t>esmain/login.do</w:t>
      </w:r>
      <w:r>
        <w:t>&lt;/login-pageurl&gt;</w:t>
      </w:r>
    </w:p>
    <w:p w:rsidR="00576B07" w:rsidRDefault="00576B07" w:rsidP="00576B07">
      <w:pPr>
        <w:autoSpaceDN w:val="0"/>
      </w:pPr>
      <w:r>
        <w:t>&lt;login-id&gt;id&lt;/login-id&gt;</w:t>
      </w:r>
    </w:p>
    <w:p w:rsidR="00576B07" w:rsidRDefault="00576B07" w:rsidP="00576B07">
      <w:pPr>
        <w:autoSpaceDN w:val="0"/>
      </w:pPr>
      <w:r>
        <w:t>&lt;login-password&gt;pw&lt;/login-password&gt;&lt;!--</w:t>
      </w:r>
      <w:r>
        <w:t>此处切莫写成</w:t>
      </w:r>
      <w:r>
        <w:t>pwd--&gt;</w:t>
      </w:r>
    </w:p>
    <w:p w:rsidR="00576B07" w:rsidRDefault="00576B07" w:rsidP="00576B07">
      <w:pPr>
        <w:autoSpaceDN w:val="0"/>
      </w:pPr>
      <w:r>
        <w:t>&lt;logout-pageurl&gt;</w:t>
      </w:r>
      <w:r>
        <w:t>此处配置</w:t>
      </w:r>
      <w:r>
        <w:t>BI</w:t>
      </w:r>
      <w:r>
        <w:t>的注销链接，默认为：</w:t>
      </w:r>
      <w:r>
        <w:t>http://ip:8088/bi/</w:t>
      </w:r>
      <w:r w:rsidRPr="001B3177">
        <w:rPr>
          <w:rFonts w:ascii="Consolas" w:hAnsi="Consolas" w:cs="Consolas"/>
          <w:sz w:val="19"/>
          <w:szCs w:val="19"/>
          <w:shd w:val="clear" w:color="auto" w:fill="FFFFFF"/>
        </w:rPr>
        <w:t>esmain/login.do?action=logout</w:t>
      </w:r>
      <w:r>
        <w:t>&lt;/logout-pageurl&gt;</w:t>
      </w:r>
    </w:p>
    <w:p w:rsidR="00576B07" w:rsidRDefault="00576B07" w:rsidP="00576B07">
      <w:pPr>
        <w:autoSpaceDN w:val="0"/>
      </w:pPr>
      <w:r>
        <w:t>&lt;/login-page&gt;</w:t>
      </w:r>
    </w:p>
    <w:p w:rsidR="00576B07" w:rsidRDefault="00576B07" w:rsidP="00576B07">
      <w:pPr>
        <w:autoSpaceDN w:val="0"/>
      </w:pPr>
      <w:r>
        <w:t>&lt;/slave&gt;</w:t>
      </w:r>
    </w:p>
    <w:p w:rsidR="00576B07" w:rsidRDefault="00576B07" w:rsidP="00576B07">
      <w:pPr>
        <w:autoSpaceDN w:val="0"/>
      </w:pPr>
      <w:r>
        <w:lastRenderedPageBreak/>
        <w:t>&lt;/slaves&gt;</w:t>
      </w:r>
    </w:p>
    <w:p w:rsidR="00576B07" w:rsidRDefault="00576B07" w:rsidP="00576B07">
      <w:pPr>
        <w:autoSpaceDN w:val="0"/>
      </w:pPr>
    </w:p>
    <w:p w:rsidR="00576B07" w:rsidRDefault="00576B07" w:rsidP="00576B07">
      <w:pPr>
        <w:autoSpaceDN w:val="0"/>
      </w:pPr>
      <w:r>
        <w:t>&lt;master loginstatustype="session" enablefilter="true"&gt;</w:t>
      </w:r>
    </w:p>
    <w:p w:rsidR="00D76DCD" w:rsidRDefault="00576B07" w:rsidP="00576B07">
      <w:pPr>
        <w:autoSpaceDN w:val="0"/>
      </w:pPr>
      <w:r>
        <w:t>&lt;loginstatus-session entitytype="object"&gt;</w:t>
      </w:r>
    </w:p>
    <w:p w:rsidR="00D76DCD" w:rsidRDefault="00D76DCD" w:rsidP="00576B07">
      <w:pPr>
        <w:autoSpaceDN w:val="0"/>
        <w:rPr>
          <w:rFonts w:hint="eastAsia"/>
        </w:rPr>
      </w:pPr>
      <w:r>
        <w:t>&lt;!</w:t>
      </w:r>
      <w:r w:rsidR="00207118">
        <w:t xml:space="preserve">-- </w:t>
      </w:r>
      <w:r>
        <w:rPr>
          <w:rFonts w:hint="eastAsia"/>
        </w:rPr>
        <w:t>以</w:t>
      </w:r>
      <w:r>
        <w:t>下设置</w:t>
      </w:r>
      <w:r>
        <w:rPr>
          <w:rFonts w:ascii="Courier New" w:hAnsi="Courier New" w:hint="eastAsia"/>
        </w:rPr>
        <w:t>为</w:t>
      </w:r>
      <w:r>
        <w:rPr>
          <w:rFonts w:ascii="Courier New" w:hAnsi="Courier New" w:hint="eastAsia"/>
        </w:rPr>
        <w:t>主</w:t>
      </w:r>
      <w:r>
        <w:rPr>
          <w:rFonts w:ascii="Courier New" w:hAnsi="Courier New" w:hint="eastAsia"/>
        </w:rPr>
        <w:t>系统的</w:t>
      </w:r>
      <w:r>
        <w:rPr>
          <w:rFonts w:ascii="Courier New" w:hAnsi="Courier New" w:hint="eastAsia"/>
        </w:rPr>
        <w:t>Login</w:t>
      </w:r>
      <w:r>
        <w:rPr>
          <w:rFonts w:ascii="Courier New" w:hAnsi="Courier New" w:hint="eastAsia"/>
        </w:rPr>
        <w:t>对象</w:t>
      </w:r>
      <w:r>
        <w:rPr>
          <w:rFonts w:ascii="Courier New" w:hAnsi="Courier New"/>
        </w:rPr>
        <w:t>在</w:t>
      </w:r>
      <w:r>
        <w:rPr>
          <w:rFonts w:ascii="Courier New" w:hAnsi="Courier New" w:hint="eastAsia"/>
        </w:rPr>
        <w:t>服务</w:t>
      </w:r>
      <w:r>
        <w:rPr>
          <w:rFonts w:ascii="Courier New" w:hAnsi="Courier New"/>
        </w:rPr>
        <w:t>器</w:t>
      </w:r>
      <w:r>
        <w:rPr>
          <w:rFonts w:ascii="Courier New" w:hAnsi="Courier New" w:hint="eastAsia"/>
        </w:rPr>
        <w:t>session</w:t>
      </w:r>
      <w:r>
        <w:rPr>
          <w:rFonts w:ascii="Courier New" w:hAnsi="Courier New" w:hint="eastAsia"/>
        </w:rPr>
        <w:t>中</w:t>
      </w:r>
      <w:r>
        <w:rPr>
          <w:rFonts w:ascii="Courier New" w:hAnsi="Courier New"/>
        </w:rPr>
        <w:t>的名字</w:t>
      </w:r>
      <w:r>
        <w:t>--&gt;</w:t>
      </w:r>
    </w:p>
    <w:p w:rsidR="00576B07" w:rsidRDefault="00576B07" w:rsidP="00576B07">
      <w:pPr>
        <w:autoSpaceDN w:val="0"/>
      </w:pPr>
      <w:r>
        <w:t>&lt;loginstatus-obj-name&gt;</w:t>
      </w:r>
      <w:r w:rsidRPr="003F792B">
        <w:rPr>
          <w:b/>
          <w:color w:val="FF0000"/>
        </w:rPr>
        <w:t>login</w:t>
      </w:r>
      <w:r>
        <w:t>&lt;/loginstatus-obj-name&gt;</w:t>
      </w:r>
    </w:p>
    <w:p w:rsidR="00B2296B" w:rsidRDefault="00B2296B" w:rsidP="00576B07">
      <w:pPr>
        <w:autoSpaceDN w:val="0"/>
      </w:pPr>
      <w:r>
        <w:t>&lt;!</w:t>
      </w:r>
      <w:r w:rsidR="00207118">
        <w:t>--</w:t>
      </w:r>
      <w:r>
        <w:rPr>
          <w:rFonts w:hint="eastAsia"/>
        </w:rPr>
        <w:t>以</w:t>
      </w:r>
      <w:r>
        <w:t>下设置为</w:t>
      </w:r>
      <w:r>
        <w:rPr>
          <w:rFonts w:hint="eastAsia"/>
        </w:rPr>
        <w:t>主</w:t>
      </w:r>
      <w:r>
        <w:t>系统</w:t>
      </w:r>
      <w:r>
        <w:rPr>
          <w:rFonts w:hint="eastAsia"/>
        </w:rPr>
        <w:t>的</w:t>
      </w:r>
      <w:r>
        <w:rPr>
          <w:rFonts w:ascii="Courier New" w:hAnsi="Courier New" w:hint="eastAsia"/>
        </w:rPr>
        <w:t>Login</w:t>
      </w:r>
      <w:r>
        <w:rPr>
          <w:rFonts w:ascii="Courier New" w:hAnsi="Courier New" w:hint="eastAsia"/>
        </w:rPr>
        <w:t>对象</w:t>
      </w:r>
      <w:r>
        <w:rPr>
          <w:rFonts w:ascii="Courier New" w:hAnsi="Courier New"/>
        </w:rPr>
        <w:t>的完整</w:t>
      </w:r>
      <w:r>
        <w:rPr>
          <w:rFonts w:ascii="Courier New" w:hAnsi="Courier New" w:hint="eastAsia"/>
        </w:rPr>
        <w:t>Java</w:t>
      </w:r>
      <w:r>
        <w:rPr>
          <w:rFonts w:ascii="Courier New" w:hAnsi="Courier New"/>
        </w:rPr>
        <w:t xml:space="preserve"> </w:t>
      </w:r>
      <w:r>
        <w:rPr>
          <w:rFonts w:ascii="Courier New" w:hAnsi="Courier New" w:hint="eastAsia"/>
        </w:rPr>
        <w:t>class</w:t>
      </w:r>
      <w:r>
        <w:rPr>
          <w:rFonts w:ascii="Courier New" w:hAnsi="Courier New" w:hint="eastAsia"/>
        </w:rPr>
        <w:t>名（带</w:t>
      </w:r>
      <w:r>
        <w:rPr>
          <w:rFonts w:ascii="Courier New" w:hAnsi="Courier New"/>
        </w:rPr>
        <w:t>包名）</w:t>
      </w:r>
      <w:r>
        <w:t xml:space="preserve"> --&gt;</w:t>
      </w:r>
    </w:p>
    <w:p w:rsidR="00576B07" w:rsidRDefault="00576B07" w:rsidP="00576B07">
      <w:pPr>
        <w:autoSpaceDN w:val="0"/>
      </w:pPr>
      <w:r>
        <w:t>&lt;loginstatus-obj-class&gt;</w:t>
      </w:r>
      <w:r w:rsidRPr="003F792B">
        <w:rPr>
          <w:b/>
          <w:color w:val="FF0000"/>
        </w:rPr>
        <w:t>sso.MasterLogin</w:t>
      </w:r>
      <w:r>
        <w:t>&lt;/loginstatus-obj-class&gt;</w:t>
      </w:r>
    </w:p>
    <w:p w:rsidR="00B2296B" w:rsidRDefault="00B2296B" w:rsidP="00576B07">
      <w:pPr>
        <w:autoSpaceDN w:val="0"/>
      </w:pPr>
      <w:r>
        <w:t>&lt;!</w:t>
      </w:r>
      <w:r w:rsidR="00207118">
        <w:t xml:space="preserve">-- </w:t>
      </w:r>
      <w:r>
        <w:t xml:space="preserve"> </w:t>
      </w:r>
      <w:r>
        <w:rPr>
          <w:rFonts w:hint="eastAsia"/>
        </w:rPr>
        <w:t>以</w:t>
      </w:r>
      <w:r>
        <w:t>下设置为</w:t>
      </w:r>
      <w:r>
        <w:rPr>
          <w:rFonts w:ascii="Courier New" w:hAnsi="Courier New"/>
        </w:rPr>
        <w:t>该</w:t>
      </w:r>
      <w:r>
        <w:rPr>
          <w:rFonts w:ascii="Courier New" w:hAnsi="Courier New" w:hint="eastAsia"/>
        </w:rPr>
        <w:t>Login</w:t>
      </w:r>
      <w:r>
        <w:rPr>
          <w:rFonts w:ascii="Courier New" w:hAnsi="Courier New" w:hint="eastAsia"/>
        </w:rPr>
        <w:t>对象</w:t>
      </w:r>
      <w:r>
        <w:rPr>
          <w:rFonts w:ascii="Courier New" w:hAnsi="Courier New"/>
        </w:rPr>
        <w:t>提供的返回</w:t>
      </w:r>
      <w:r w:rsidR="00496441">
        <w:rPr>
          <w:rFonts w:ascii="Courier New" w:hAnsi="Courier New"/>
        </w:rPr>
        <w:t>登入</w:t>
      </w:r>
      <w:r>
        <w:rPr>
          <w:rFonts w:ascii="Courier New" w:hAnsi="Courier New" w:hint="eastAsia"/>
        </w:rPr>
        <w:t>id</w:t>
      </w:r>
      <w:r>
        <w:rPr>
          <w:rFonts w:ascii="Courier New" w:hAnsi="Courier New" w:hint="eastAsia"/>
        </w:rPr>
        <w:t>的</w:t>
      </w:r>
      <w:r>
        <w:rPr>
          <w:rFonts w:ascii="Courier New" w:hAnsi="Courier New"/>
        </w:rPr>
        <w:t>方法名</w:t>
      </w:r>
      <w:r>
        <w:t xml:space="preserve"> --&gt;</w:t>
      </w:r>
    </w:p>
    <w:p w:rsidR="00576B07" w:rsidRDefault="00576B07" w:rsidP="00576B07">
      <w:pPr>
        <w:autoSpaceDN w:val="0"/>
      </w:pPr>
      <w:r>
        <w:t>&lt;loginstatus-obj-id&gt;</w:t>
      </w:r>
      <w:r w:rsidRPr="003F792B">
        <w:rPr>
          <w:b/>
          <w:color w:val="FF0000"/>
        </w:rPr>
        <w:t>getId</w:t>
      </w:r>
      <w:r>
        <w:t>&lt;/loginstatus-obj-id&gt;</w:t>
      </w:r>
    </w:p>
    <w:p w:rsidR="00B2296B" w:rsidRPr="00B2296B" w:rsidRDefault="00B2296B" w:rsidP="00576B07">
      <w:pPr>
        <w:autoSpaceDN w:val="0"/>
        <w:rPr>
          <w:rFonts w:hint="eastAsia"/>
        </w:rPr>
      </w:pPr>
      <w:r>
        <w:t>&lt;!</w:t>
      </w:r>
      <w:r w:rsidR="00207118">
        <w:t xml:space="preserve">-- </w:t>
      </w:r>
      <w:r>
        <w:t xml:space="preserve"> </w:t>
      </w:r>
      <w:r>
        <w:rPr>
          <w:rFonts w:hint="eastAsia"/>
        </w:rPr>
        <w:t>以</w:t>
      </w:r>
      <w:r>
        <w:t>下设置为</w:t>
      </w:r>
      <w:r>
        <w:rPr>
          <w:rFonts w:ascii="Courier New" w:hAnsi="Courier New"/>
        </w:rPr>
        <w:t>该</w:t>
      </w:r>
      <w:r>
        <w:rPr>
          <w:rFonts w:ascii="Courier New" w:hAnsi="Courier New" w:hint="eastAsia"/>
        </w:rPr>
        <w:t>Login</w:t>
      </w:r>
      <w:r>
        <w:rPr>
          <w:rFonts w:ascii="Courier New" w:hAnsi="Courier New" w:hint="eastAsia"/>
        </w:rPr>
        <w:t>对象</w:t>
      </w:r>
      <w:r>
        <w:rPr>
          <w:rFonts w:ascii="Courier New" w:hAnsi="Courier New"/>
        </w:rPr>
        <w:t>提供的返回</w:t>
      </w:r>
      <w:r w:rsidR="00496441">
        <w:rPr>
          <w:rFonts w:ascii="Courier New" w:hAnsi="Courier New"/>
        </w:rPr>
        <w:t>登入</w:t>
      </w:r>
      <w:r>
        <w:rPr>
          <w:rFonts w:ascii="Courier New" w:hAnsi="Courier New" w:hint="eastAsia"/>
        </w:rPr>
        <w:t>密码</w:t>
      </w:r>
      <w:r>
        <w:rPr>
          <w:rFonts w:ascii="Courier New" w:hAnsi="Courier New" w:hint="eastAsia"/>
        </w:rPr>
        <w:t>的</w:t>
      </w:r>
      <w:r>
        <w:rPr>
          <w:rFonts w:ascii="Courier New" w:hAnsi="Courier New"/>
        </w:rPr>
        <w:t>方法名</w:t>
      </w:r>
      <w:r>
        <w:t xml:space="preserve"> --&gt;</w:t>
      </w:r>
    </w:p>
    <w:p w:rsidR="00576B07" w:rsidRDefault="00576B07" w:rsidP="00576B07">
      <w:pPr>
        <w:autoSpaceDN w:val="0"/>
      </w:pPr>
      <w:r>
        <w:t>&lt;loginstatus-obj-pw&gt;</w:t>
      </w:r>
      <w:r w:rsidRPr="003F792B">
        <w:rPr>
          <w:b/>
          <w:color w:val="FF0000"/>
        </w:rPr>
        <w:t>getPassword</w:t>
      </w:r>
      <w:r>
        <w:t>&lt;/loginstatus-obj-pw&gt;</w:t>
      </w:r>
    </w:p>
    <w:p w:rsidR="00576B07" w:rsidRDefault="00576B07" w:rsidP="00576B07">
      <w:pPr>
        <w:autoSpaceDN w:val="0"/>
      </w:pPr>
      <w:r>
        <w:t>&lt;/loginstatus-session&gt;</w:t>
      </w:r>
    </w:p>
    <w:p w:rsidR="00576B07" w:rsidRDefault="00576B07" w:rsidP="00576B07">
      <w:pPr>
        <w:autoSpaceDN w:val="0"/>
      </w:pPr>
      <w:r>
        <w:t>&lt;logout-url&gt;</w:t>
      </w:r>
      <w:r>
        <w:t>主系统的注销连接，例如：</w:t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/</w:t>
      </w:r>
      <w:r w:rsidR="003F792B">
        <w:rPr>
          <w:rFonts w:ascii="微软雅黑" w:eastAsia="微软雅黑" w:hAnsi="微软雅黑"/>
          <w:color w:val="000000"/>
          <w:szCs w:val="21"/>
          <w:shd w:val="clear" w:color="auto" w:fill="FFFFFF"/>
        </w:rPr>
        <w:t>master</w:t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/login.do?action=logout</w:t>
      </w:r>
      <w:r>
        <w:t xml:space="preserve"> &lt;/logout-url&gt;</w:t>
      </w:r>
    </w:p>
    <w:p w:rsidR="00576B07" w:rsidRDefault="00576B07" w:rsidP="00576B07">
      <w:pPr>
        <w:autoSpaceDN w:val="0"/>
      </w:pPr>
      <w:r>
        <w:t>&lt;/master&gt;</w:t>
      </w:r>
    </w:p>
    <w:p w:rsidR="00576B07" w:rsidRDefault="00576B07" w:rsidP="00576B07">
      <w:pPr>
        <w:autoSpaceDN w:val="0"/>
      </w:pPr>
      <w:r>
        <w:t>&lt;/ssoconfig&gt;</w:t>
      </w:r>
    </w:p>
    <w:p w:rsidR="00D76DCD" w:rsidRDefault="00D76DCD" w:rsidP="00576B07">
      <w:pPr>
        <w:autoSpaceDN w:val="0"/>
      </w:pPr>
    </w:p>
    <w:p w:rsidR="00A64996" w:rsidRDefault="00576B07" w:rsidP="00576B07">
      <w:pPr>
        <w:autoSpaceDN w:val="0"/>
      </w:pPr>
      <w:r>
        <w:t>2</w:t>
      </w:r>
      <w:r>
        <w:t>、在主系统</w:t>
      </w:r>
      <w:r w:rsidR="00A64996">
        <w:rPr>
          <w:rFonts w:hint="eastAsia"/>
        </w:rPr>
        <w:t>中编写</w:t>
      </w:r>
      <w:r w:rsidR="00A64996">
        <w:t>如下</w:t>
      </w:r>
      <w:r w:rsidR="00A64996">
        <w:rPr>
          <w:rFonts w:hint="eastAsia"/>
        </w:rPr>
        <w:t>java</w:t>
      </w:r>
      <w:r w:rsidR="00A64996">
        <w:rPr>
          <w:rFonts w:hint="eastAsia"/>
        </w:rPr>
        <w:t>类</w:t>
      </w:r>
      <w:r w:rsidR="0076152C">
        <w:rPr>
          <w:rFonts w:hint="eastAsia"/>
        </w:rPr>
        <w:t>，</w:t>
      </w:r>
      <w:r w:rsidR="0076152C">
        <w:t>用于处理单点登入</w:t>
      </w:r>
      <w:r w:rsidR="001817AD">
        <w:rPr>
          <w:rFonts w:hint="eastAsia"/>
        </w:rPr>
        <w:t>请求</w:t>
      </w:r>
      <w:r w:rsidR="00A64996">
        <w:t>：</w:t>
      </w:r>
    </w:p>
    <w:p w:rsidR="005B50C9" w:rsidRPr="0001056C" w:rsidRDefault="005B50C9" w:rsidP="00576B07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>p</w:t>
      </w:r>
      <w:r w:rsidRPr="0001056C">
        <w:rPr>
          <w:rFonts w:ascii="宋体" w:hAnsi="宋体" w:hint="eastAsia"/>
        </w:rPr>
        <w:t xml:space="preserve">ackage </w:t>
      </w:r>
      <w:r w:rsidRPr="0001056C">
        <w:rPr>
          <w:rFonts w:ascii="宋体" w:hAnsi="宋体"/>
        </w:rPr>
        <w:t>sso;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>import java.io.IOException;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>import java.net.URLEncoder;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>import javax.servlet.ServletException;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>import javax.servlet.http.HttpServlet;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>import javax.servlet.http.HttpServletRequest;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>import javax.servlet.http.HttpServletResponse;</w:t>
      </w:r>
    </w:p>
    <w:p w:rsidR="005B50C9" w:rsidRPr="0001056C" w:rsidRDefault="005B50C9" w:rsidP="005B50C9">
      <w:pPr>
        <w:autoSpaceDN w:val="0"/>
        <w:rPr>
          <w:rFonts w:ascii="宋体" w:hAnsi="宋体" w:hint="eastAsia"/>
        </w:rPr>
      </w:pPr>
      <w:r w:rsidRPr="0001056C">
        <w:rPr>
          <w:rFonts w:ascii="宋体" w:hAnsi="宋体"/>
        </w:rPr>
        <w:t>import com.esen.util.sso.master.SSOAction;</w:t>
      </w:r>
    </w:p>
    <w:p w:rsidR="005B50C9" w:rsidRPr="0001056C" w:rsidRDefault="005B50C9" w:rsidP="005B50C9">
      <w:pPr>
        <w:autoSpaceDN w:val="0"/>
        <w:rPr>
          <w:rFonts w:ascii="宋体" w:hAnsi="宋体" w:hint="eastAsia"/>
        </w:rPr>
      </w:pPr>
      <w:r w:rsidRPr="0001056C">
        <w:rPr>
          <w:rFonts w:ascii="宋体" w:hAnsi="宋体"/>
        </w:rPr>
        <w:t>public class MasterSSOLoginServlet</w:t>
      </w:r>
      <w:r w:rsidRPr="0001056C">
        <w:rPr>
          <w:rFonts w:ascii="宋体" w:hAnsi="宋体"/>
        </w:rPr>
        <w:t xml:space="preserve"> extends HttpServlet {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public void doPost(HttpServletRequest request, HttpServletResponse response) throws ServletException, IOException {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  doGet(request, response);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}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public void doGet(HttpServletRequest request, HttpServletResponse response) throws IOException, ServletException {</w:t>
      </w:r>
    </w:p>
    <w:p w:rsidR="005B50C9" w:rsidRPr="0001056C" w:rsidRDefault="005B50C9" w:rsidP="005B50C9">
      <w:pPr>
        <w:autoSpaceDN w:val="0"/>
        <w:rPr>
          <w:rFonts w:ascii="宋体" w:hAnsi="宋体" w:hint="eastAsia"/>
          <w:b/>
        </w:rPr>
      </w:pPr>
      <w:r w:rsidRPr="0001056C">
        <w:rPr>
          <w:rFonts w:ascii="宋体" w:hAnsi="宋体"/>
        </w:rPr>
        <w:tab/>
      </w:r>
      <w:r w:rsidRPr="0001056C">
        <w:rPr>
          <w:rFonts w:ascii="宋体" w:hAnsi="宋体"/>
        </w:rPr>
        <w:tab/>
      </w:r>
      <w:r w:rsidRPr="0001056C">
        <w:rPr>
          <w:rFonts w:ascii="宋体" w:hAnsi="宋体"/>
          <w:b/>
          <w:color w:val="FF0000"/>
        </w:rPr>
        <w:t>Login login = request.getSession().getAttribute("loginobj");</w:t>
      </w:r>
      <w:r w:rsidRPr="0001056C">
        <w:rPr>
          <w:rFonts w:ascii="宋体" w:hAnsi="宋体"/>
          <w:b/>
          <w:color w:val="FF0000"/>
        </w:rPr>
        <w:t>//</w:t>
      </w:r>
      <w:r w:rsidRPr="0001056C">
        <w:rPr>
          <w:rFonts w:ascii="宋体" w:hAnsi="宋体" w:hint="eastAsia"/>
          <w:b/>
          <w:color w:val="FF0000"/>
        </w:rPr>
        <w:t>此</w:t>
      </w:r>
      <w:r w:rsidRPr="0001056C">
        <w:rPr>
          <w:rFonts w:ascii="宋体" w:hAnsi="宋体"/>
          <w:b/>
          <w:color w:val="FF0000"/>
        </w:rPr>
        <w:t>处</w:t>
      </w:r>
      <w:r w:rsidRPr="0001056C">
        <w:rPr>
          <w:rFonts w:ascii="宋体" w:hAnsi="宋体" w:hint="eastAsia"/>
          <w:b/>
          <w:color w:val="FF0000"/>
        </w:rPr>
        <w:t>获取</w:t>
      </w:r>
      <w:r w:rsidRPr="0001056C">
        <w:rPr>
          <w:rFonts w:ascii="宋体" w:hAnsi="宋体"/>
          <w:b/>
          <w:color w:val="FF0000"/>
        </w:rPr>
        <w:t>主系统的</w:t>
      </w:r>
      <w:r w:rsidRPr="0001056C">
        <w:rPr>
          <w:rFonts w:ascii="宋体" w:hAnsi="宋体" w:hint="eastAsia"/>
          <w:b/>
          <w:color w:val="FF0000"/>
        </w:rPr>
        <w:t>login对象</w:t>
      </w:r>
    </w:p>
    <w:p w:rsidR="005B50C9" w:rsidRPr="0001056C" w:rsidRDefault="005B50C9" w:rsidP="005B50C9">
      <w:pPr>
        <w:autoSpaceDN w:val="0"/>
        <w:rPr>
          <w:rFonts w:ascii="宋体" w:hAnsi="宋体" w:hint="eastAsia"/>
        </w:rPr>
      </w:pPr>
      <w:r w:rsidRPr="0001056C">
        <w:rPr>
          <w:rFonts w:ascii="宋体" w:hAnsi="宋体"/>
        </w:rPr>
        <w:t xml:space="preserve">  </w:t>
      </w:r>
      <w:r w:rsidRPr="0001056C">
        <w:rPr>
          <w:rFonts w:ascii="宋体" w:hAnsi="宋体"/>
        </w:rPr>
        <w:tab/>
        <w:t>if( !</w:t>
      </w:r>
      <w:r w:rsidRPr="00E31C11">
        <w:rPr>
          <w:rFonts w:ascii="宋体" w:hAnsi="宋体"/>
          <w:b/>
          <w:color w:val="FF0000"/>
        </w:rPr>
        <w:t>login.isLogined()</w:t>
      </w:r>
      <w:r w:rsidRPr="0001056C">
        <w:rPr>
          <w:rFonts w:ascii="宋体" w:hAnsi="宋体"/>
        </w:rPr>
        <w:t xml:space="preserve"> ){</w:t>
      </w:r>
      <w:r w:rsidRPr="0001056C">
        <w:rPr>
          <w:rFonts w:ascii="宋体" w:hAnsi="宋体"/>
        </w:rPr>
        <w:t xml:space="preserve"> //</w:t>
      </w:r>
      <w:r w:rsidRPr="0001056C">
        <w:rPr>
          <w:rFonts w:ascii="宋体" w:hAnsi="宋体" w:hint="eastAsia"/>
        </w:rPr>
        <w:t>此</w:t>
      </w:r>
      <w:r w:rsidRPr="0001056C">
        <w:rPr>
          <w:rFonts w:ascii="宋体" w:hAnsi="宋体"/>
        </w:rPr>
        <w:t>处判断主系统是否</w:t>
      </w:r>
      <w:r w:rsidR="00CE4006">
        <w:rPr>
          <w:rFonts w:ascii="宋体" w:hAnsi="宋体" w:hint="eastAsia"/>
        </w:rPr>
        <w:t>还未</w:t>
      </w:r>
      <w:bookmarkStart w:id="2" w:name="_GoBack"/>
      <w:bookmarkEnd w:id="2"/>
      <w:r w:rsidR="00496441" w:rsidRPr="0001056C">
        <w:rPr>
          <w:rFonts w:ascii="宋体" w:hAnsi="宋体"/>
        </w:rPr>
        <w:t>登入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</w:t>
      </w:r>
      <w:r w:rsidRPr="0001056C">
        <w:rPr>
          <w:rFonts w:ascii="宋体" w:hAnsi="宋体"/>
        </w:rPr>
        <w:tab/>
      </w:r>
      <w:r w:rsidRPr="0001056C">
        <w:rPr>
          <w:rFonts w:ascii="宋体" w:hAnsi="宋体"/>
        </w:rPr>
        <w:tab/>
        <w:t>String redirUrl = "</w:t>
      </w:r>
      <w:r w:rsidRPr="0001056C">
        <w:rPr>
          <w:rFonts w:ascii="宋体" w:hAnsi="宋体"/>
        </w:rPr>
        <w:t>/</w:t>
      </w:r>
      <w:r w:rsidRPr="0001056C">
        <w:rPr>
          <w:rFonts w:ascii="宋体" w:hAnsi="宋体" w:hint="eastAsia"/>
          <w:b/>
          <w:color w:val="FF0000"/>
        </w:rPr>
        <w:t>主</w:t>
      </w:r>
      <w:r w:rsidRPr="0001056C">
        <w:rPr>
          <w:rFonts w:ascii="宋体" w:hAnsi="宋体"/>
          <w:b/>
          <w:color w:val="FF0000"/>
        </w:rPr>
        <w:t>系统的登</w:t>
      </w:r>
      <w:r w:rsidR="00F016EC" w:rsidRPr="0001056C">
        <w:rPr>
          <w:rFonts w:ascii="宋体" w:hAnsi="宋体" w:hint="eastAsia"/>
          <w:b/>
          <w:color w:val="FF0000"/>
        </w:rPr>
        <w:t>入</w:t>
      </w:r>
      <w:r w:rsidRPr="0001056C">
        <w:rPr>
          <w:rFonts w:ascii="宋体" w:hAnsi="宋体"/>
          <w:b/>
          <w:color w:val="FF0000"/>
        </w:rPr>
        <w:t>地址</w:t>
      </w:r>
      <w:r w:rsidRPr="0001056C">
        <w:rPr>
          <w:rFonts w:ascii="宋体" w:hAnsi="宋体"/>
        </w:rPr>
        <w:t>?url="+request.getRequestURL();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</w:t>
      </w:r>
      <w:r w:rsidRPr="0001056C">
        <w:rPr>
          <w:rFonts w:ascii="宋体" w:hAnsi="宋体"/>
        </w:rPr>
        <w:tab/>
      </w:r>
      <w:r w:rsidRPr="0001056C">
        <w:rPr>
          <w:rFonts w:ascii="宋体" w:hAnsi="宋体"/>
        </w:rPr>
        <w:tab/>
        <w:t>redirUrl += "?"+URLEncoder.encode(request.getQueryString());</w:t>
      </w:r>
    </w:p>
    <w:p w:rsidR="005B50C9" w:rsidRPr="0001056C" w:rsidRDefault="005B50C9" w:rsidP="005B50C9">
      <w:pPr>
        <w:autoSpaceDN w:val="0"/>
        <w:rPr>
          <w:rFonts w:ascii="宋体" w:hAnsi="宋体" w:hint="eastAsia"/>
        </w:rPr>
      </w:pPr>
      <w:r w:rsidRPr="0001056C">
        <w:rPr>
          <w:rFonts w:ascii="宋体" w:hAnsi="宋体"/>
        </w:rPr>
        <w:t xml:space="preserve">  </w:t>
      </w:r>
      <w:r w:rsidRPr="0001056C">
        <w:rPr>
          <w:rFonts w:ascii="宋体" w:hAnsi="宋体"/>
        </w:rPr>
        <w:tab/>
      </w:r>
      <w:r w:rsidRPr="0001056C">
        <w:rPr>
          <w:rFonts w:ascii="宋体" w:hAnsi="宋体"/>
        </w:rPr>
        <w:tab/>
        <w:t>request.sendRedirect(redirUrl);</w:t>
      </w:r>
      <w:r w:rsidR="00F016EC" w:rsidRPr="0001056C">
        <w:rPr>
          <w:rFonts w:ascii="宋体" w:hAnsi="宋体"/>
        </w:rPr>
        <w:t>//</w:t>
      </w:r>
      <w:r w:rsidR="00F016EC" w:rsidRPr="0001056C">
        <w:rPr>
          <w:rFonts w:ascii="宋体" w:hAnsi="宋体" w:hint="eastAsia"/>
        </w:rPr>
        <w:t>如果</w:t>
      </w:r>
      <w:r w:rsidR="00F016EC" w:rsidRPr="0001056C">
        <w:rPr>
          <w:rFonts w:ascii="宋体" w:hAnsi="宋体"/>
        </w:rPr>
        <w:t>未</w:t>
      </w:r>
      <w:r w:rsidR="00496441" w:rsidRPr="0001056C">
        <w:rPr>
          <w:rFonts w:ascii="宋体" w:hAnsi="宋体" w:hint="eastAsia"/>
        </w:rPr>
        <w:t>登入</w:t>
      </w:r>
      <w:r w:rsidR="00F016EC" w:rsidRPr="0001056C">
        <w:rPr>
          <w:rFonts w:ascii="宋体" w:hAnsi="宋体"/>
        </w:rPr>
        <w:t>，</w:t>
      </w:r>
      <w:r w:rsidR="00F016EC" w:rsidRPr="0001056C">
        <w:rPr>
          <w:rFonts w:ascii="宋体" w:hAnsi="宋体" w:hint="eastAsia"/>
        </w:rPr>
        <w:t>跳</w:t>
      </w:r>
      <w:r w:rsidR="00F016EC" w:rsidRPr="0001056C">
        <w:rPr>
          <w:rFonts w:ascii="宋体" w:hAnsi="宋体"/>
        </w:rPr>
        <w:t>转到</w:t>
      </w:r>
      <w:r w:rsidR="00496441" w:rsidRPr="0001056C">
        <w:rPr>
          <w:rFonts w:ascii="宋体" w:hAnsi="宋体" w:hint="eastAsia"/>
        </w:rPr>
        <w:t>登入</w:t>
      </w:r>
      <w:r w:rsidR="00F016EC" w:rsidRPr="0001056C">
        <w:rPr>
          <w:rFonts w:ascii="宋体" w:hAnsi="宋体"/>
        </w:rPr>
        <w:t>页面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</w:t>
      </w:r>
      <w:r w:rsidRPr="0001056C">
        <w:rPr>
          <w:rFonts w:ascii="宋体" w:hAnsi="宋体"/>
        </w:rPr>
        <w:tab/>
      </w:r>
      <w:r w:rsidRPr="0001056C">
        <w:rPr>
          <w:rFonts w:ascii="宋体" w:hAnsi="宋体"/>
        </w:rPr>
        <w:tab/>
        <w:t>return;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</w:t>
      </w:r>
      <w:r w:rsidRPr="0001056C">
        <w:rPr>
          <w:rFonts w:ascii="宋体" w:hAnsi="宋体"/>
        </w:rPr>
        <w:tab/>
        <w:t>}</w:t>
      </w:r>
    </w:p>
    <w:p w:rsidR="005B50C9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 xml:space="preserve">  </w:t>
      </w:r>
      <w:r w:rsidRPr="0001056C">
        <w:rPr>
          <w:rFonts w:ascii="宋体" w:hAnsi="宋体"/>
        </w:rPr>
        <w:tab/>
      </w:r>
    </w:p>
    <w:p w:rsidR="005B50C9" w:rsidRPr="0001056C" w:rsidRDefault="005B50C9" w:rsidP="005B50C9">
      <w:pPr>
        <w:autoSpaceDN w:val="0"/>
        <w:rPr>
          <w:rFonts w:ascii="宋体" w:hAnsi="宋体" w:hint="eastAsia"/>
        </w:rPr>
      </w:pPr>
      <w:r w:rsidRPr="0001056C">
        <w:rPr>
          <w:rFonts w:ascii="宋体" w:hAnsi="宋体"/>
        </w:rPr>
        <w:lastRenderedPageBreak/>
        <w:t xml:space="preserve">  </w:t>
      </w:r>
      <w:r w:rsidRPr="0001056C">
        <w:rPr>
          <w:rFonts w:ascii="宋体" w:hAnsi="宋体"/>
        </w:rPr>
        <w:tab/>
        <w:t>SSOAction.execute(request,response);</w:t>
      </w:r>
      <w:r w:rsidR="00F016EC" w:rsidRPr="0001056C">
        <w:rPr>
          <w:rFonts w:ascii="宋体" w:hAnsi="宋体"/>
        </w:rPr>
        <w:t xml:space="preserve"> //</w:t>
      </w:r>
      <w:r w:rsidR="00F016EC" w:rsidRPr="0001056C">
        <w:rPr>
          <w:rFonts w:ascii="宋体" w:hAnsi="宋体" w:hint="eastAsia"/>
        </w:rPr>
        <w:t>如果</w:t>
      </w:r>
      <w:r w:rsidR="00F016EC" w:rsidRPr="0001056C">
        <w:rPr>
          <w:rFonts w:ascii="宋体" w:hAnsi="宋体"/>
        </w:rPr>
        <w:t>主系统</w:t>
      </w:r>
      <w:r w:rsidR="00496441" w:rsidRPr="0001056C">
        <w:rPr>
          <w:rFonts w:ascii="宋体" w:hAnsi="宋体" w:hint="eastAsia"/>
        </w:rPr>
        <w:t>登入</w:t>
      </w:r>
      <w:r w:rsidR="00F016EC" w:rsidRPr="0001056C">
        <w:rPr>
          <w:rFonts w:ascii="宋体" w:hAnsi="宋体"/>
        </w:rPr>
        <w:t>成功</w:t>
      </w:r>
      <w:r w:rsidR="00F016EC" w:rsidRPr="0001056C">
        <w:rPr>
          <w:rFonts w:ascii="宋体" w:hAnsi="宋体" w:hint="eastAsia"/>
        </w:rPr>
        <w:t>，</w:t>
      </w:r>
      <w:r w:rsidR="00F016EC" w:rsidRPr="0001056C">
        <w:rPr>
          <w:rFonts w:ascii="宋体" w:hAnsi="宋体"/>
        </w:rPr>
        <w:t>则调用</w:t>
      </w:r>
      <w:r w:rsidR="00F016EC" w:rsidRPr="0001056C">
        <w:rPr>
          <w:rFonts w:ascii="宋体" w:hAnsi="宋体" w:hint="eastAsia"/>
        </w:rPr>
        <w:t>SSOAction</w:t>
      </w:r>
      <w:r w:rsidR="00496441" w:rsidRPr="0001056C">
        <w:rPr>
          <w:rFonts w:ascii="宋体" w:hAnsi="宋体" w:hint="eastAsia"/>
        </w:rPr>
        <w:t>登入</w:t>
      </w:r>
      <w:r w:rsidR="00F016EC" w:rsidRPr="0001056C">
        <w:rPr>
          <w:rFonts w:ascii="宋体" w:hAnsi="宋体"/>
        </w:rPr>
        <w:t>相关辅</w:t>
      </w:r>
      <w:r w:rsidR="00F016EC" w:rsidRPr="0001056C">
        <w:rPr>
          <w:rFonts w:ascii="宋体" w:hAnsi="宋体" w:hint="eastAsia"/>
        </w:rPr>
        <w:t>系统</w:t>
      </w:r>
    </w:p>
    <w:p w:rsidR="005B50C9" w:rsidRPr="0001056C" w:rsidRDefault="005B50C9" w:rsidP="005B50C9">
      <w:pPr>
        <w:autoSpaceDN w:val="0"/>
        <w:rPr>
          <w:rFonts w:ascii="宋体" w:hAnsi="宋体" w:hint="eastAsia"/>
        </w:rPr>
      </w:pPr>
      <w:r w:rsidRPr="0001056C">
        <w:rPr>
          <w:rFonts w:ascii="宋体" w:hAnsi="宋体"/>
        </w:rPr>
        <w:tab/>
      </w:r>
      <w:r w:rsidRPr="0001056C">
        <w:rPr>
          <w:rFonts w:ascii="宋体" w:hAnsi="宋体"/>
        </w:rPr>
        <w:tab/>
        <w:t>return;</w:t>
      </w:r>
    </w:p>
    <w:p w:rsidR="005B50C9" w:rsidRPr="0001056C" w:rsidRDefault="005B50C9" w:rsidP="005B50C9">
      <w:pPr>
        <w:autoSpaceDN w:val="0"/>
        <w:rPr>
          <w:rFonts w:ascii="宋体" w:hAnsi="宋体" w:hint="eastAsia"/>
        </w:rPr>
      </w:pPr>
      <w:r w:rsidRPr="0001056C">
        <w:rPr>
          <w:rFonts w:ascii="宋体" w:hAnsi="宋体"/>
        </w:rPr>
        <w:t xml:space="preserve">  }</w:t>
      </w:r>
    </w:p>
    <w:p w:rsidR="00A64996" w:rsidRPr="0001056C" w:rsidRDefault="005B50C9" w:rsidP="005B50C9">
      <w:pPr>
        <w:autoSpaceDN w:val="0"/>
        <w:rPr>
          <w:rFonts w:ascii="宋体" w:hAnsi="宋体"/>
        </w:rPr>
      </w:pPr>
      <w:r w:rsidRPr="0001056C">
        <w:rPr>
          <w:rFonts w:ascii="宋体" w:hAnsi="宋体"/>
        </w:rPr>
        <w:t>}</w:t>
      </w:r>
    </w:p>
    <w:p w:rsidR="00576B07" w:rsidRDefault="005B50C9" w:rsidP="00576B07">
      <w:pPr>
        <w:autoSpaceDN w:val="0"/>
        <w:rPr>
          <w:rFonts w:hint="eastAsia"/>
        </w:rPr>
      </w:pPr>
      <w:r>
        <w:rPr>
          <w:rFonts w:hint="eastAsia"/>
        </w:rPr>
        <w:t>上</w:t>
      </w:r>
      <w:r>
        <w:t>述标红的代码要根据实际情况修改。</w:t>
      </w:r>
    </w:p>
    <w:p w:rsidR="00576B07" w:rsidRDefault="005B50C9" w:rsidP="00576B07">
      <w:pPr>
        <w:autoSpaceDN w:val="0"/>
      </w:pPr>
      <w:r>
        <w:t>3</w:t>
      </w:r>
      <w:r w:rsidR="00576B07">
        <w:t>、在主系统的</w:t>
      </w:r>
      <w:r>
        <w:t>w</w:t>
      </w:r>
      <w:r w:rsidR="00576B07">
        <w:t>eb.xml</w:t>
      </w:r>
      <w:r w:rsidR="00576B07">
        <w:t>中加入</w:t>
      </w:r>
      <w:r w:rsidR="00576B07">
        <w:t>SSO</w:t>
      </w:r>
      <w:r w:rsidR="00576B07">
        <w:t>验证请求的</w:t>
      </w:r>
      <w:r w:rsidR="00576B07">
        <w:t>Servlet</w:t>
      </w:r>
      <w:r w:rsidR="00576B07">
        <w:t>定义</w:t>
      </w:r>
    </w:p>
    <w:p w:rsidR="00576B07" w:rsidRDefault="00576B07" w:rsidP="00576B07">
      <w:pPr>
        <w:autoSpaceDN w:val="0"/>
      </w:pPr>
      <w:r>
        <w:t>&lt;servlet&gt;</w:t>
      </w:r>
    </w:p>
    <w:p w:rsidR="00576B07" w:rsidRDefault="00576B07" w:rsidP="00576B07">
      <w:pPr>
        <w:autoSpaceDN w:val="0"/>
      </w:pPr>
      <w:r>
        <w:t>&lt;servlet-name&gt;ssologin&lt;/servlet-name&gt;</w:t>
      </w:r>
    </w:p>
    <w:p w:rsidR="00576B07" w:rsidRDefault="00576B07" w:rsidP="00576B07">
      <w:pPr>
        <w:autoSpaceDN w:val="0"/>
      </w:pPr>
      <w:r>
        <w:t>&lt;servlet-class&gt;sso.MasterSSOLoginServlet&lt;/servlet-class&gt;</w:t>
      </w:r>
    </w:p>
    <w:p w:rsidR="00576B07" w:rsidRDefault="00576B07" w:rsidP="00576B07">
      <w:pPr>
        <w:autoSpaceDN w:val="0"/>
      </w:pPr>
      <w:r>
        <w:t>&lt;/servlet&gt;</w:t>
      </w:r>
    </w:p>
    <w:p w:rsidR="00576B07" w:rsidRDefault="00576B07" w:rsidP="00576B07">
      <w:pPr>
        <w:autoSpaceDN w:val="0"/>
      </w:pPr>
      <w:r>
        <w:t>&lt;servlet-mapping&gt;</w:t>
      </w:r>
    </w:p>
    <w:p w:rsidR="00576B07" w:rsidRDefault="00576B07" w:rsidP="00576B07">
      <w:pPr>
        <w:autoSpaceDN w:val="0"/>
      </w:pPr>
      <w:r>
        <w:t>&lt;servlet-name&gt;ssologin&lt;/servlet-name&gt;</w:t>
      </w:r>
    </w:p>
    <w:p w:rsidR="00576B07" w:rsidRDefault="00A64996" w:rsidP="00576B07">
      <w:pPr>
        <w:autoSpaceDN w:val="0"/>
      </w:pPr>
      <w:r>
        <w:t>&lt;url-pattern&gt;/sso.do</w:t>
      </w:r>
      <w:r w:rsidR="00576B07">
        <w:t>&lt;/url-pattern&gt;</w:t>
      </w:r>
    </w:p>
    <w:p w:rsidR="00576B07" w:rsidRDefault="00576B07" w:rsidP="00576B07">
      <w:pPr>
        <w:autoSpaceDN w:val="0"/>
      </w:pPr>
      <w:r>
        <w:t>&lt;/servlet-mapping&gt;</w:t>
      </w:r>
    </w:p>
    <w:p w:rsidR="00576B07" w:rsidRDefault="00576B07" w:rsidP="00576B07">
      <w:pPr>
        <w:autoSpaceDN w:val="0"/>
      </w:pPr>
      <w:r>
        <w:t>&lt;!--</w:t>
      </w:r>
      <w:r>
        <w:t>此</w:t>
      </w:r>
      <w:r>
        <w:t>Filter</w:t>
      </w:r>
      <w:r>
        <w:t>加入</w:t>
      </w:r>
      <w:r>
        <w:t>web.xml</w:t>
      </w:r>
      <w:r>
        <w:t>时</w:t>
      </w:r>
      <w:r>
        <w:t xml:space="preserve"> </w:t>
      </w:r>
      <w:r>
        <w:t>确保主系统优先执行此</w:t>
      </w:r>
      <w:r>
        <w:t>bi</w:t>
      </w:r>
      <w:r>
        <w:t>的</w:t>
      </w:r>
      <w:r>
        <w:t xml:space="preserve">filter. </w:t>
      </w:r>
      <w:r>
        <w:t>建议放在主系统的一些</w:t>
      </w:r>
      <w:r>
        <w:t>filter</w:t>
      </w:r>
      <w:r>
        <w:t>之前</w:t>
      </w:r>
      <w:r>
        <w:t>--&gt;</w:t>
      </w:r>
    </w:p>
    <w:p w:rsidR="00576B07" w:rsidRDefault="00576B07" w:rsidP="00576B07">
      <w:pPr>
        <w:autoSpaceDN w:val="0"/>
      </w:pPr>
      <w:r>
        <w:t>&lt;filter&gt;</w:t>
      </w:r>
    </w:p>
    <w:p w:rsidR="00576B07" w:rsidRDefault="00576B07" w:rsidP="00576B07">
      <w:pPr>
        <w:autoSpaceDN w:val="0"/>
      </w:pPr>
      <w:r>
        <w:t>&lt;filter-name&gt;logoutFilter&lt;/filter-name&gt;</w:t>
      </w:r>
    </w:p>
    <w:p w:rsidR="00576B07" w:rsidRDefault="00576B07" w:rsidP="00576B07">
      <w:pPr>
        <w:autoSpaceDN w:val="0"/>
      </w:pPr>
      <w:r>
        <w:t>&lt;filter-class&gt;com.esen.util.sso.master.LogoutFilter&lt;/filter-class&gt;</w:t>
      </w:r>
    </w:p>
    <w:p w:rsidR="00576B07" w:rsidRDefault="00576B07" w:rsidP="00576B07">
      <w:pPr>
        <w:autoSpaceDN w:val="0"/>
      </w:pPr>
      <w:r>
        <w:t>&lt;/filter&gt;</w:t>
      </w:r>
    </w:p>
    <w:p w:rsidR="00576B07" w:rsidRDefault="00576B07" w:rsidP="00576B07">
      <w:pPr>
        <w:autoSpaceDN w:val="0"/>
      </w:pPr>
      <w:r>
        <w:t>&lt;filter-mapping&gt;</w:t>
      </w:r>
    </w:p>
    <w:p w:rsidR="00576B07" w:rsidRDefault="00576B07" w:rsidP="00576B07">
      <w:pPr>
        <w:autoSpaceDN w:val="0"/>
      </w:pPr>
      <w:r>
        <w:t>&lt;filter-name&gt;logoutFilter&lt;/filter-name&gt;</w:t>
      </w:r>
    </w:p>
    <w:p w:rsidR="00576B07" w:rsidRDefault="00576B07" w:rsidP="00576B07">
      <w:pPr>
        <w:autoSpaceDN w:val="0"/>
      </w:pPr>
      <w:r>
        <w:t>&lt;url-pattern&gt;</w:t>
      </w:r>
      <w:r w:rsidR="005B50C9">
        <w:rPr>
          <w:rFonts w:hint="eastAsia"/>
        </w:rPr>
        <w:t>*</w:t>
      </w:r>
      <w:r w:rsidR="005B50C9">
        <w:t>.do</w:t>
      </w:r>
      <w:r>
        <w:t>&lt;/url-pattern&gt;</w:t>
      </w:r>
    </w:p>
    <w:p w:rsidR="00576B07" w:rsidRDefault="00576B07" w:rsidP="00576B07">
      <w:pPr>
        <w:autoSpaceDN w:val="0"/>
      </w:pPr>
      <w:r>
        <w:t>&lt;/filter-mapping&gt;</w:t>
      </w:r>
    </w:p>
    <w:p w:rsidR="00576B07" w:rsidRDefault="00576B07" w:rsidP="005B50C9">
      <w:pPr>
        <w:autoSpaceDN w:val="0"/>
        <w:rPr>
          <w:rFonts w:hint="eastAsia"/>
        </w:rPr>
      </w:pPr>
    </w:p>
    <w:bookmarkEnd w:id="1"/>
    <w:p w:rsidR="00576B07" w:rsidRDefault="00576B07" w:rsidP="00576B07">
      <w:pPr>
        <w:autoSpaceDN w:val="0"/>
        <w:spacing w:before="141" w:after="141"/>
        <w:rPr>
          <w:b/>
          <w:sz w:val="42"/>
        </w:rPr>
      </w:pPr>
      <w:r>
        <w:rPr>
          <w:b/>
          <w:sz w:val="42"/>
        </w:rPr>
        <w:t xml:space="preserve"> </w:t>
      </w:r>
      <w:r>
        <w:rPr>
          <w:b/>
          <w:color w:val="0000FF"/>
          <w:sz w:val="42"/>
        </w:rPr>
        <w:t>第四步</w:t>
      </w:r>
      <w:r>
        <w:rPr>
          <w:b/>
          <w:color w:val="0000FF"/>
          <w:sz w:val="42"/>
        </w:rPr>
        <w:t xml:space="preserve"> </w:t>
      </w:r>
      <w:r>
        <w:rPr>
          <w:b/>
          <w:color w:val="0000FF"/>
          <w:sz w:val="42"/>
        </w:rPr>
        <w:t>整体测试</w:t>
      </w:r>
    </w:p>
    <w:p w:rsidR="00576B07" w:rsidRDefault="00496441" w:rsidP="00576B07">
      <w:pPr>
        <w:autoSpaceDN w:val="0"/>
      </w:pPr>
      <w:r>
        <w:t>登入</w:t>
      </w:r>
      <w:r w:rsidR="00576B07">
        <w:t>主系统，在主系统中点击</w:t>
      </w:r>
      <w:r w:rsidR="00576B07">
        <w:t>bi</w:t>
      </w:r>
      <w:r w:rsidR="00576B07">
        <w:t>入口。测试是否成功。如果成功跳转</w:t>
      </w:r>
      <w:r w:rsidR="00576B07">
        <w:t xml:space="preserve">bi </w:t>
      </w:r>
      <w:r w:rsidR="00576B07">
        <w:t>说明配置成功。</w:t>
      </w:r>
    </w:p>
    <w:p w:rsidR="00576B07" w:rsidRDefault="00576B07" w:rsidP="00576B07">
      <w:pPr>
        <w:autoSpaceDN w:val="0"/>
      </w:pPr>
      <w:r>
        <w:t>如果失败，按如下操作排查问题：</w:t>
      </w:r>
    </w:p>
    <w:p w:rsidR="00576B07" w:rsidRPr="00FC4CFE" w:rsidRDefault="00576B07" w:rsidP="00576B07">
      <w:pPr>
        <w:autoSpaceDN w:val="0"/>
      </w:pPr>
      <w:r w:rsidRPr="00FC4CFE">
        <w:t>(1).</w:t>
      </w:r>
      <w:r w:rsidRPr="00FC4CFE">
        <w:t>确定第三方用户机构库</w:t>
      </w:r>
      <w:r w:rsidRPr="00FC4CFE">
        <w:t xml:space="preserve"> </w:t>
      </w:r>
      <w:r w:rsidRPr="00FC4CFE">
        <w:t>密码加密方式</w:t>
      </w:r>
      <w:r w:rsidRPr="00FC4CFE">
        <w:t xml:space="preserve"> </w:t>
      </w:r>
      <w:r w:rsidRPr="00FC4CFE">
        <w:t>是否是</w:t>
      </w:r>
      <w:r w:rsidRPr="00FC4CFE">
        <w:t>"{md5}" md5</w:t>
      </w:r>
      <w:r w:rsidRPr="00FC4CFE">
        <w:t>大括号的方式</w:t>
      </w:r>
    </w:p>
    <w:p w:rsidR="00576B07" w:rsidRPr="00FC4CFE" w:rsidRDefault="00576B07" w:rsidP="00576B07">
      <w:pPr>
        <w:autoSpaceDN w:val="0"/>
      </w:pPr>
      <w:r w:rsidRPr="00FC4CFE">
        <w:t xml:space="preserve">(2). </w:t>
      </w:r>
      <w:r w:rsidRPr="00FC4CFE">
        <w:t>确定主系统调用的</w:t>
      </w:r>
      <w:r w:rsidRPr="00FC4CFE">
        <w:t xml:space="preserve"> SlaveSystem.login(request,id,pwd)</w:t>
      </w:r>
      <w:r w:rsidRPr="00FC4CFE">
        <w:t>方法中参数传递是否正确</w:t>
      </w:r>
      <w:r w:rsidRPr="00FC4CFE">
        <w:t xml:space="preserve"> id</w:t>
      </w:r>
      <w:r w:rsidRPr="00FC4CFE">
        <w:t>为</w:t>
      </w:r>
      <w:r w:rsidR="00496441">
        <w:t>登入</w:t>
      </w:r>
      <w:r w:rsidRPr="00FC4CFE">
        <w:t>用户</w:t>
      </w:r>
      <w:r w:rsidRPr="00FC4CFE">
        <w:t xml:space="preserve"> </w:t>
      </w:r>
      <w:r w:rsidRPr="00FC4CFE">
        <w:t>浏览器中输入的用户名</w:t>
      </w:r>
      <w:r w:rsidRPr="00FC4CFE">
        <w:t xml:space="preserve"> </w:t>
      </w:r>
      <w:r w:rsidRPr="00FC4CFE">
        <w:t>密码为明文密码</w:t>
      </w:r>
    </w:p>
    <w:p w:rsidR="00576B07" w:rsidRPr="00FC4CFE" w:rsidRDefault="00576B07" w:rsidP="00576B07">
      <w:pPr>
        <w:autoSpaceDN w:val="0"/>
      </w:pPr>
      <w:r w:rsidRPr="00FC4CFE">
        <w:t>(3).bi</w:t>
      </w:r>
      <w:r w:rsidRPr="00FC4CFE">
        <w:t>系统入口地址是否正确（</w:t>
      </w:r>
      <w:r w:rsidR="002A46BB">
        <w:rPr>
          <w:rFonts w:hint="eastAsia"/>
        </w:rPr>
        <w:t>w</w:t>
      </w:r>
      <w:r w:rsidR="002A46BB">
        <w:t>ar</w:t>
      </w:r>
      <w:r w:rsidR="002A46BB">
        <w:rPr>
          <w:rFonts w:hint="eastAsia"/>
        </w:rPr>
        <w:t>包</w:t>
      </w:r>
      <w:r w:rsidR="002A46BB">
        <w:t>中的</w:t>
      </w:r>
      <w:r w:rsidR="002A46BB">
        <w:rPr>
          <w:rFonts w:hint="eastAsia"/>
        </w:rPr>
        <w:t>WEB-INF\classes\META-IN</w:t>
      </w:r>
      <w:r w:rsidR="002A46BB">
        <w:t>F\esensso</w:t>
      </w:r>
      <w:r w:rsidR="002A46BB">
        <w:rPr>
          <w:rFonts w:hint="eastAsia"/>
        </w:rPr>
        <w:t>\</w:t>
      </w:r>
      <w:r w:rsidRPr="00FC4CFE">
        <w:t>ssoconfig-master.xml</w:t>
      </w:r>
      <w:r w:rsidRPr="00FC4CFE">
        <w:t>中</w:t>
      </w:r>
      <w:r w:rsidRPr="00FC4CFE">
        <w:t>login-pageurl</w:t>
      </w:r>
      <w:r w:rsidRPr="00FC4CFE">
        <w:t>中配置的地址）</w:t>
      </w:r>
    </w:p>
    <w:p w:rsidR="00576B07" w:rsidRPr="00FC4CFE" w:rsidRDefault="00576B07" w:rsidP="00576B07">
      <w:pPr>
        <w:autoSpaceDN w:val="0"/>
      </w:pPr>
      <w:r w:rsidRPr="00FC4CFE">
        <w:t>(4).</w:t>
      </w:r>
      <w:r w:rsidRPr="00FC4CFE">
        <w:t>主系统</w:t>
      </w:r>
      <w:r w:rsidR="00496441">
        <w:t>登入</w:t>
      </w:r>
      <w:r w:rsidRPr="00FC4CFE">
        <w:t>，能正常通过接口进入</w:t>
      </w:r>
      <w:r w:rsidRPr="00FC4CFE">
        <w:t>bi</w:t>
      </w:r>
      <w:r w:rsidRPr="00FC4CFE">
        <w:t>系统，但是不能正常显示</w:t>
      </w:r>
      <w:r w:rsidRPr="00FC4CFE">
        <w:t>bi</w:t>
      </w:r>
      <w:r w:rsidRPr="00FC4CFE">
        <w:t>数据或是进入错误页面。排查主系统配置文件中的</w:t>
      </w:r>
      <w:r w:rsidRPr="00FC4CFE">
        <w:t xml:space="preserve">login-id </w:t>
      </w:r>
      <w:r w:rsidRPr="00FC4CFE">
        <w:t>和</w:t>
      </w:r>
      <w:r w:rsidRPr="00FC4CFE">
        <w:t>login-password</w:t>
      </w:r>
      <w:r w:rsidRPr="00FC4CFE">
        <w:t>的参数是否是</w:t>
      </w:r>
      <w:r w:rsidRPr="00FC4CFE">
        <w:t xml:space="preserve">id </w:t>
      </w:r>
      <w:r w:rsidRPr="00FC4CFE">
        <w:t>和</w:t>
      </w:r>
      <w:r w:rsidRPr="00FC4CFE">
        <w:t xml:space="preserve"> pw</w:t>
      </w:r>
    </w:p>
    <w:p w:rsidR="00576B07" w:rsidRPr="00FC4CFE" w:rsidRDefault="00576B07" w:rsidP="00576B07">
      <w:pPr>
        <w:autoSpaceDN w:val="0"/>
      </w:pPr>
    </w:p>
    <w:p w:rsidR="00576B07" w:rsidRDefault="00576B07" w:rsidP="00576B07">
      <w:pPr>
        <w:autoSpaceDN w:val="0"/>
      </w:pPr>
      <w:r>
        <w:t>以上操作均无法解决</w:t>
      </w:r>
      <w:r>
        <w:rPr>
          <w:rFonts w:hint="eastAsia"/>
        </w:rPr>
        <w:t>问题</w:t>
      </w:r>
      <w:r>
        <w:t>，联系相关开发人员</w:t>
      </w:r>
      <w:bookmarkEnd w:id="0"/>
    </w:p>
    <w:p w:rsidR="00576B07" w:rsidRDefault="00576B07" w:rsidP="00576B07">
      <w:pPr>
        <w:pStyle w:val="4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cs="Calibri"/>
        </w:rPr>
        <w:lastRenderedPageBreak/>
        <w:t>BI</w:t>
      </w:r>
      <w:r>
        <w:rPr>
          <w:rFonts w:ascii="微软雅黑" w:eastAsia="微软雅黑" w:hAnsi="微软雅黑" w:hint="eastAsia"/>
        </w:rPr>
        <w:t>与</w:t>
      </w:r>
      <w:r>
        <w:rPr>
          <w:rFonts w:ascii="微软雅黑" w:eastAsia="微软雅黑" w:hAnsi="微软雅黑" w:cs="Calibri"/>
        </w:rPr>
        <w:t>I</w:t>
      </w:r>
      <w:r>
        <w:rPr>
          <w:rFonts w:ascii="微软雅黑" w:eastAsia="微软雅黑" w:hAnsi="微软雅黑" w:hint="eastAsia"/>
        </w:rPr>
        <w:t>的单点</w:t>
      </w:r>
      <w:r w:rsidR="00496441">
        <w:rPr>
          <w:rFonts w:ascii="微软雅黑" w:eastAsia="微软雅黑" w:hAnsi="微软雅黑" w:hint="eastAsia"/>
        </w:rPr>
        <w:t>登入</w:t>
      </w:r>
    </w:p>
    <w:p w:rsidR="00576B07" w:rsidRDefault="00576B07" w:rsidP="00576B07">
      <w:pPr>
        <w:rPr>
          <w:rFonts w:eastAsia="微软雅黑" w:hint="eastAsia"/>
          <w:sz w:val="32"/>
        </w:rPr>
      </w:pPr>
      <w:r>
        <w:rPr>
          <w:rFonts w:eastAsia="微软雅黑" w:hint="eastAsia"/>
          <w:sz w:val="32"/>
        </w:rPr>
        <w:t>准备工作</w:t>
      </w:r>
    </w:p>
    <w:p w:rsidR="00576B07" w:rsidRDefault="00576B07" w:rsidP="00576B07">
      <w:pPr>
        <w:rPr>
          <w:rFonts w:eastAsia="微软雅黑" w:hint="eastAsia"/>
        </w:rPr>
      </w:pPr>
      <w:r>
        <w:rPr>
          <w:rFonts w:eastAsia="微软雅黑" w:hint="eastAsia"/>
        </w:rPr>
        <w:t>获取最新的</w:t>
      </w:r>
      <w:r w:rsidRPr="00AB1C59">
        <w:t>sso_es-1.0.</w:t>
      </w:r>
      <w:r>
        <w:t>x</w:t>
      </w:r>
      <w:r w:rsidRPr="00AB1C59">
        <w:t>.jar</w:t>
      </w:r>
      <w:r>
        <w:rPr>
          <w:rFonts w:eastAsia="微软雅黑" w:hint="eastAsia"/>
        </w:rPr>
        <w:t>。</w:t>
      </w:r>
    </w:p>
    <w:p w:rsidR="00576B07" w:rsidRDefault="00576B07" w:rsidP="00576B07">
      <w:pPr>
        <w:autoSpaceDN w:val="0"/>
        <w:spacing w:before="210" w:after="21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主系统(Bi@Report)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1. 引用最新版</w:t>
      </w:r>
      <w:r w:rsidR="00215338" w:rsidRPr="00AB1C59">
        <w:t>sso_es-1.0.</w:t>
      </w:r>
      <w:r w:rsidR="00215338">
        <w:t>x</w:t>
      </w:r>
      <w:r w:rsidR="00215338" w:rsidRPr="00AB1C59">
        <w:t>.jar</w:t>
      </w:r>
      <w:r>
        <w:rPr>
          <w:rFonts w:ascii="宋体" w:hAnsi="宋体" w:hint="eastAsia"/>
        </w:rPr>
        <w:t>，放在WEB-INF/lib下。通常此包已打进Bi@report的war包。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. 修改WEB-INF/web.xml文件，添加如下内容：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&lt;filter&gt;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&lt;filter-name&gt;checkLoginFilter&lt;/filter-name&gt;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&lt;filter-class&gt;com.esen.util.sso.</w:t>
      </w:r>
      <w:r>
        <w:rPr>
          <w:rFonts w:ascii="宋体" w:hAnsi="宋体" w:cs="宋体"/>
          <w:color w:val="333333"/>
          <w:kern w:val="0"/>
          <w:szCs w:val="21"/>
        </w:rPr>
        <w:t>master</w:t>
      </w:r>
      <w:r w:rsidRPr="00411AD3">
        <w:rPr>
          <w:rFonts w:ascii="宋体" w:hAnsi="宋体" w:cs="宋体"/>
          <w:color w:val="333333"/>
          <w:kern w:val="0"/>
          <w:szCs w:val="21"/>
        </w:rPr>
        <w:t>.CheckLoginFilter&lt;/filter-class&gt;</w:t>
      </w:r>
    </w:p>
    <w:p w:rsidR="00576B07" w:rsidRPr="00A97ADF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 w:val="19"/>
          <w:szCs w:val="19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</w:t>
      </w:r>
      <w:r w:rsidRPr="00A97ADF">
        <w:rPr>
          <w:rFonts w:ascii="宋体" w:hAnsi="宋体" w:cs="宋体"/>
          <w:color w:val="333333"/>
          <w:kern w:val="0"/>
          <w:sz w:val="24"/>
          <w:szCs w:val="24"/>
        </w:rPr>
        <w:t>&lt;/filter&gt;</w:t>
      </w:r>
    </w:p>
    <w:p w:rsidR="00576B07" w:rsidRPr="00A97ADF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 w:val="19"/>
          <w:szCs w:val="19"/>
        </w:rPr>
      </w:pPr>
      <w:r w:rsidRPr="00A97ADF">
        <w:rPr>
          <w:rFonts w:ascii="宋体" w:hAnsi="宋体" w:cs="宋体"/>
          <w:color w:val="333333"/>
          <w:kern w:val="0"/>
          <w:sz w:val="24"/>
          <w:szCs w:val="24"/>
        </w:rPr>
        <w:t>  &lt;filter-mapping&gt;</w:t>
      </w:r>
    </w:p>
    <w:p w:rsidR="00576B07" w:rsidRPr="00A97ADF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 w:val="19"/>
          <w:szCs w:val="19"/>
        </w:rPr>
      </w:pPr>
      <w:r w:rsidRPr="00A97ADF">
        <w:rPr>
          <w:rFonts w:ascii="宋体" w:hAnsi="宋体" w:cs="宋体"/>
          <w:color w:val="333333"/>
          <w:kern w:val="0"/>
          <w:sz w:val="24"/>
          <w:szCs w:val="24"/>
        </w:rPr>
        <w:t>    &lt;filter-name&gt;logoutFilter&lt;/filter-name&gt;</w:t>
      </w:r>
    </w:p>
    <w:p w:rsidR="00576B07" w:rsidRPr="00A97ADF" w:rsidRDefault="00576B07" w:rsidP="00576B07">
      <w:pPr>
        <w:widowControl/>
        <w:spacing w:line="228" w:lineRule="atLeast"/>
        <w:jc w:val="left"/>
        <w:rPr>
          <w:rFonts w:ascii="Consolas" w:hAnsi="Consolas" w:cs="Consolas" w:hint="eastAsia"/>
          <w:color w:val="333333"/>
          <w:kern w:val="0"/>
          <w:sz w:val="19"/>
          <w:szCs w:val="19"/>
        </w:rPr>
      </w:pPr>
      <w:r w:rsidRPr="00A97ADF">
        <w:rPr>
          <w:rFonts w:ascii="宋体" w:hAnsi="宋体" w:cs="宋体"/>
          <w:color w:val="333333"/>
          <w:kern w:val="0"/>
          <w:sz w:val="24"/>
          <w:szCs w:val="24"/>
        </w:rPr>
        <w:t>    &lt;url-pattern&gt;*.do&lt;/url-pattern&gt;</w:t>
      </w:r>
    </w:p>
    <w:p w:rsidR="00576B07" w:rsidRPr="00411AD3" w:rsidRDefault="00576B07" w:rsidP="00576B07">
      <w:pPr>
        <w:autoSpaceDN w:val="0"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&lt;/filter-mapping&gt;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</w:rPr>
        <w:t>此配置会监听主系统的注销动作，当主系统注销时会一并注销各个辅系统。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  <w:color w:val="FF0000"/>
        </w:rPr>
        <w:t>注意:</w:t>
      </w:r>
      <w:r>
        <w:rPr>
          <w:rFonts w:ascii="宋体" w:hAnsi="宋体" w:hint="eastAsia"/>
        </w:rPr>
        <w:t>web.xml中的标签是有顺序的,所以上面的代码加入时要注意位置,相同的标 签和相同的标签要放在一起,&lt;filter&gt;和&lt;filter&gt;标签放在一起,&lt;filter-mapping&gt; 和&lt;filter-mapping&gt;放在一起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. 修改bi的war包</w:t>
      </w:r>
      <w:r>
        <w:rPr>
          <w:rFonts w:ascii="Arial" w:hAnsi="Arial" w:cs="Arial"/>
          <w:color w:val="333333"/>
          <w:sz w:val="20"/>
          <w:shd w:val="clear" w:color="auto" w:fill="FFFFFF"/>
        </w:rPr>
        <w:t>WEB-INF\classes\META-INF\esensso\ssoconfig-master.xml</w:t>
      </w:r>
      <w:r>
        <w:rPr>
          <w:rFonts w:ascii="宋体" w:hAnsi="宋体" w:hint="eastAsia"/>
        </w:rPr>
        <w:t>文件,如果该文件不存在，</w:t>
      </w:r>
      <w:r>
        <w:rPr>
          <w:rFonts w:ascii="宋体" w:hAnsi="宋体"/>
        </w:rPr>
        <w:t>则手工创建</w:t>
      </w:r>
      <w:r>
        <w:rPr>
          <w:rFonts w:ascii="宋体" w:hAnsi="宋体" w:hint="eastAsia"/>
        </w:rPr>
        <w:t>：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&lt;?xml version="1.0" encoding="UTF-8"?&gt;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&lt;ssoconfig&gt;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&lt;slaves&gt;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&lt;slave sysid="</w:t>
      </w:r>
      <w:r>
        <w:rPr>
          <w:rFonts w:ascii="宋体" w:hAnsi="宋体" w:cs="宋体"/>
          <w:color w:val="333333"/>
          <w:kern w:val="0"/>
          <w:szCs w:val="21"/>
        </w:rPr>
        <w:t>irpt</w:t>
      </w:r>
      <w:r w:rsidRPr="00411AD3">
        <w:rPr>
          <w:rFonts w:ascii="宋体" w:hAnsi="宋体" w:cs="宋体"/>
          <w:color w:val="333333"/>
          <w:kern w:val="0"/>
          <w:szCs w:val="21"/>
        </w:rPr>
        <w:t>" logintype="page"&gt;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  &lt;login-page&gt;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      &lt;login-class&gt;com.esen.util.sso.master.SSOPageLogin&lt;/login-class&gt;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      &lt;login-pageurl&gt;</w:t>
      </w:r>
      <w:hyperlink r:id="rId36" w:history="1">
        <w:r w:rsidRPr="00411AD3">
          <w:rPr>
            <w:rFonts w:ascii="宋体" w:hAnsi="宋体" w:cs="宋体"/>
            <w:color w:val="006DAF"/>
            <w:kern w:val="0"/>
            <w:szCs w:val="21"/>
            <w:u w:val="single"/>
          </w:rPr>
          <w:t>http://172.21.1.53:8080/esenface/esmain/login.do</w:t>
        </w:r>
      </w:hyperlink>
      <w:r w:rsidRPr="00411AD3">
        <w:rPr>
          <w:rFonts w:ascii="宋体" w:hAnsi="宋体" w:cs="宋体"/>
          <w:color w:val="333333"/>
          <w:kern w:val="0"/>
          <w:szCs w:val="21"/>
        </w:rPr>
        <w:t>&lt;/login-pageurl&gt;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      &lt;login-id&gt;id&lt;/login-id&gt;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      &lt;login-password&gt;pw&lt;/login-password&gt;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      &lt;logout-pageurl&gt;</w:t>
      </w:r>
      <w:hyperlink r:id="rId37" w:history="1">
        <w:r w:rsidRPr="00411AD3">
          <w:rPr>
            <w:rFonts w:ascii="宋体" w:hAnsi="宋体" w:cs="宋体"/>
            <w:color w:val="006DAF"/>
            <w:kern w:val="0"/>
            <w:szCs w:val="21"/>
            <w:u w:val="single"/>
          </w:rPr>
          <w:t>http://172.21.1.53:8080/esenface/esmain/login.do?action=logout</w:t>
        </w:r>
      </w:hyperlink>
      <w:r w:rsidRPr="00411AD3">
        <w:rPr>
          <w:rFonts w:ascii="宋体" w:hAnsi="宋体" w:cs="宋体"/>
          <w:color w:val="333333"/>
          <w:kern w:val="0"/>
          <w:szCs w:val="21"/>
        </w:rPr>
        <w:t>&lt;/logout-pageurl&gt;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  &lt;/login-page&gt;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&lt;/slave&gt;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&lt;/slaves&gt;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lastRenderedPageBreak/>
        <w:t>  &lt;master loginstatustype="session" enablefilter="true"&gt;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&lt;loginstatus-session entitytype="object"&gt;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&lt;loginstatus-obj-name&gt;platform_login&lt;/loginstatus-obj-name&gt;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&lt;loginstatus-obj-class&gt;com.esen.platform.login.Login&lt;/loginstatus-obj-class&gt;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&lt;loginstatus-obj-id&gt;getId&lt;/loginstatus-obj-id&gt;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  &lt;loginstatus-obj-pw&gt;getPassw0rd&lt;/loginstatus-obj-pw&gt;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&lt;/loginstatus-session&gt;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    &lt;logout-url&gt;/esmain/login.do?action=logout&lt;/logout-url&gt;</w:t>
      </w:r>
    </w:p>
    <w:p w:rsidR="00576B07" w:rsidRPr="00411AD3" w:rsidRDefault="00576B07" w:rsidP="00576B07">
      <w:pPr>
        <w:widowControl/>
        <w:rPr>
          <w:rFonts w:ascii="宋体" w:hAnsi="宋体" w:cs="宋体"/>
          <w:color w:val="333333"/>
          <w:kern w:val="0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  &lt;/master&gt;</w:t>
      </w:r>
    </w:p>
    <w:p w:rsidR="00576B07" w:rsidRPr="00411AD3" w:rsidRDefault="00576B07" w:rsidP="00576B07">
      <w:pPr>
        <w:autoSpaceDN w:val="0"/>
        <w:spacing w:before="100" w:beforeAutospacing="1" w:after="100" w:afterAutospacing="1" w:line="0" w:lineRule="atLeast"/>
        <w:rPr>
          <w:rFonts w:ascii="宋体" w:hAnsi="宋体" w:hint="eastAsia"/>
          <w:szCs w:val="21"/>
        </w:rPr>
      </w:pPr>
      <w:r w:rsidRPr="00411AD3">
        <w:rPr>
          <w:rFonts w:ascii="宋体" w:hAnsi="宋体" w:cs="宋体"/>
          <w:color w:val="333333"/>
          <w:kern w:val="0"/>
          <w:szCs w:val="21"/>
        </w:rPr>
        <w:t>&lt;/ssoconfig&gt;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  <w:b/>
          <w:color w:val="FF0000"/>
        </w:rPr>
        <w:t>注意：</w:t>
      </w:r>
      <w:r>
        <w:rPr>
          <w:rFonts w:ascii="宋体" w:hAnsi="宋体" w:hint="eastAsia"/>
        </w:rPr>
        <w:t>在实际配置时，要将其中的服务器地址改成实际的地址。另外，注 意&lt;master loginstatustype=""session" enablefilter="true"&gt;这一行，如果将enablefilter="false"，则sso配置将失效。</w:t>
      </w:r>
    </w:p>
    <w:p w:rsidR="00576B07" w:rsidRDefault="00576B07" w:rsidP="00576B07">
      <w:pPr>
        <w:autoSpaceDN w:val="0"/>
        <w:spacing w:before="210" w:after="21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辅系统(I@Report)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</w:rPr>
        <w:t>1. 引用最新版</w:t>
      </w:r>
      <w:r w:rsidRPr="00AB1C59">
        <w:t>sso_es-1.0.</w:t>
      </w:r>
      <w:r>
        <w:t>x</w:t>
      </w:r>
      <w:r w:rsidRPr="00AB1C59">
        <w:t>.jar</w:t>
      </w:r>
      <w:r>
        <w:rPr>
          <w:rFonts w:ascii="宋体" w:hAnsi="宋体" w:hint="eastAsia"/>
        </w:rPr>
        <w:t>。放在WEB-INF/lib下。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</w:rPr>
        <w:t>2.  修改WEB-INF/web.xml文件，添加如下内容：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>
        <w:rPr>
          <w:rFonts w:ascii="宋体" w:hAnsi="宋体" w:hint="eastAsia"/>
        </w:rPr>
        <w:t xml:space="preserve">   </w:t>
      </w:r>
      <w:r w:rsidRPr="00D96383">
        <w:rPr>
          <w:rFonts w:ascii="宋体" w:hAnsi="宋体" w:cs="宋体"/>
          <w:color w:val="333333"/>
          <w:kern w:val="0"/>
          <w:szCs w:val="21"/>
        </w:rPr>
        <w:t>&lt;filter&gt;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 &lt;filter-name&gt;checkLoginFilter&lt;/filter-name&gt;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 &lt;filter-class&gt;com.esen.util.sso.slave.CheckLoginFilter&lt;/filter-class&gt;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 &lt;init-param&gt;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  &lt;param-name&gt;notCheckURLList&lt;/param-name&gt;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  &lt;param-value&gt;/esmain/login.do;/esmain/portal/loginportal.do;/esmain/portal/portalmgr.do;/esmain/setup.do;/esmain/verifycode.do;/esmain/register.do;/resource/ES$8$regserver;/esmain/setupserver.do;/esmain/error.do;/esmain/locale.do;/test.do;/i18n.do&lt;/param-value&gt;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 &lt;/init-param&gt;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&lt;/filter&gt;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&lt;filter-mapping&gt;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  &lt;filter-name&gt;checkLoginFilter&lt;/filter-name&gt;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  &lt;url-pattern&gt;*.do&lt;/url-pattern&gt;</w:t>
      </w:r>
    </w:p>
    <w:p w:rsidR="00576B07" w:rsidRPr="00D96383" w:rsidRDefault="00576B07" w:rsidP="00576B07">
      <w:pPr>
        <w:widowControl/>
        <w:spacing w:line="228" w:lineRule="atLeast"/>
        <w:jc w:val="left"/>
        <w:rPr>
          <w:rFonts w:ascii="Consolas" w:hAnsi="Consolas" w:cs="Consolas" w:hint="eastAsia"/>
          <w:color w:val="333333"/>
          <w:kern w:val="0"/>
          <w:szCs w:val="21"/>
        </w:rPr>
      </w:pPr>
      <w:r w:rsidRPr="00D96383">
        <w:rPr>
          <w:rFonts w:ascii="宋体" w:hAnsi="宋体" w:cs="宋体"/>
          <w:color w:val="333333"/>
          <w:kern w:val="0"/>
          <w:szCs w:val="21"/>
        </w:rPr>
        <w:t>   &lt;/filter-mapping&gt;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此配置会拦截所有指向</w:t>
      </w:r>
      <w:r>
        <w:rPr>
          <w:rFonts w:ascii="宋体" w:hAnsi="宋体"/>
        </w:rPr>
        <w:t>*</w:t>
      </w:r>
      <w:r>
        <w:rPr>
          <w:rFonts w:ascii="宋体" w:hAnsi="宋体" w:hint="eastAsia"/>
        </w:rPr>
        <w:t>.do的请求，而notCheckURLList参数指定哪些url地址不会被拦截。如果系统未</w:t>
      </w:r>
      <w:r w:rsidR="00496441">
        <w:rPr>
          <w:rFonts w:ascii="宋体" w:hAnsi="宋体" w:hint="eastAsia"/>
        </w:rPr>
        <w:t>登入</w:t>
      </w:r>
      <w:r>
        <w:rPr>
          <w:rFonts w:ascii="宋体" w:hAnsi="宋体" w:hint="eastAsia"/>
        </w:rPr>
        <w:t>则会被主系统拦截并提示出错信息。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3. 修改WEB-INF/classes/META-INF/esensso/ssoconfig-slave.xml文件，具体文件内容如下：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&lt;?xml</w:t>
      </w:r>
      <w:r w:rsidRPr="00E51CC1">
        <w:rPr>
          <w:rFonts w:ascii="Consolas" w:hAnsi="Consolas" w:cs="Consolas"/>
          <w:color w:val="333333"/>
          <w:kern w:val="0"/>
          <w:szCs w:val="21"/>
        </w:rPr>
        <w:t xml:space="preserve"> </w:t>
      </w:r>
      <w:r w:rsidRPr="00E51CC1">
        <w:rPr>
          <w:rFonts w:ascii="宋体" w:hAnsi="宋体" w:cs="宋体"/>
          <w:color w:val="333333"/>
          <w:kern w:val="0"/>
          <w:szCs w:val="21"/>
        </w:rPr>
        <w:t>version="1.0"</w:t>
      </w:r>
      <w:r w:rsidRPr="00E51CC1">
        <w:rPr>
          <w:rFonts w:ascii="Consolas" w:hAnsi="Consolas" w:cs="Consolas"/>
          <w:color w:val="333333"/>
          <w:kern w:val="0"/>
          <w:szCs w:val="21"/>
        </w:rPr>
        <w:t xml:space="preserve"> </w:t>
      </w:r>
      <w:r w:rsidRPr="00E51CC1">
        <w:rPr>
          <w:rFonts w:ascii="宋体" w:hAnsi="宋体" w:cs="宋体"/>
          <w:color w:val="333333"/>
          <w:kern w:val="0"/>
          <w:szCs w:val="21"/>
        </w:rPr>
        <w:t>encoding="UTF-8"?&gt;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&lt;ssoconfig</w:t>
      </w:r>
      <w:r w:rsidRPr="00E51CC1">
        <w:rPr>
          <w:rFonts w:ascii="Consolas" w:hAnsi="Consolas" w:cs="Consolas"/>
          <w:color w:val="333333"/>
          <w:kern w:val="0"/>
          <w:szCs w:val="21"/>
        </w:rPr>
        <w:t xml:space="preserve">  </w:t>
      </w:r>
      <w:r w:rsidRPr="00E51CC1">
        <w:rPr>
          <w:rFonts w:ascii="宋体" w:hAnsi="宋体" w:cs="宋体"/>
          <w:color w:val="333333"/>
          <w:kern w:val="0"/>
          <w:szCs w:val="21"/>
        </w:rPr>
        <w:t>sysid="</w:t>
      </w:r>
      <w:r>
        <w:rPr>
          <w:rFonts w:ascii="宋体" w:hAnsi="宋体" w:cs="宋体"/>
          <w:color w:val="333333"/>
          <w:kern w:val="0"/>
          <w:szCs w:val="21"/>
        </w:rPr>
        <w:t>irpt</w:t>
      </w:r>
      <w:r w:rsidRPr="00E51CC1">
        <w:rPr>
          <w:rFonts w:ascii="宋体" w:hAnsi="宋体" w:cs="宋体"/>
          <w:color w:val="333333"/>
          <w:kern w:val="0"/>
          <w:szCs w:val="21"/>
        </w:rPr>
        <w:t>"&gt;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  &lt;master-action&gt;</w:t>
      </w:r>
      <w:hyperlink r:id="rId38" w:history="1">
        <w:r w:rsidRPr="00E51CC1">
          <w:rPr>
            <w:rFonts w:ascii="宋体" w:hAnsi="宋体" w:cs="宋体"/>
            <w:color w:val="006DAF"/>
            <w:kern w:val="0"/>
            <w:szCs w:val="21"/>
            <w:u w:val="single"/>
          </w:rPr>
          <w:t>http://172.21.1.3:9090/esenface/esensso.do</w:t>
        </w:r>
      </w:hyperlink>
      <w:r w:rsidRPr="00E51CC1">
        <w:rPr>
          <w:rFonts w:ascii="宋体" w:hAnsi="宋体" w:cs="宋体"/>
          <w:color w:val="333333"/>
          <w:kern w:val="0"/>
          <w:szCs w:val="21"/>
        </w:rPr>
        <w:t>&lt;/master-action&gt;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lastRenderedPageBreak/>
        <w:t>  &lt;login-error-page&gt;</w:t>
      </w:r>
      <w:hyperlink r:id="rId39" w:history="1">
        <w:r w:rsidRPr="00E51CC1">
          <w:rPr>
            <w:rFonts w:ascii="宋体" w:hAnsi="宋体" w:cs="宋体"/>
            <w:color w:val="006DAF"/>
            <w:kern w:val="0"/>
            <w:szCs w:val="21"/>
            <w:u w:val="single"/>
          </w:rPr>
          <w:t>http://172.21.1.3:9090/esenface/esmain/error.do</w:t>
        </w:r>
      </w:hyperlink>
      <w:r w:rsidRPr="00E51CC1">
        <w:rPr>
          <w:rFonts w:ascii="宋体" w:hAnsi="宋体" w:cs="宋体"/>
          <w:color w:val="333333"/>
          <w:kern w:val="0"/>
          <w:szCs w:val="21"/>
        </w:rPr>
        <w:t>&lt;/login-error-page&gt;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Consolas" w:hAnsi="Consolas" w:cs="Consolas"/>
          <w:color w:val="333333"/>
          <w:kern w:val="0"/>
          <w:szCs w:val="21"/>
        </w:rPr>
        <w:t> 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  &lt;slave</w:t>
      </w:r>
      <w:r w:rsidRPr="00E51CC1">
        <w:rPr>
          <w:rFonts w:ascii="Consolas" w:hAnsi="Consolas" w:cs="Consolas"/>
          <w:color w:val="333333"/>
          <w:kern w:val="0"/>
          <w:szCs w:val="21"/>
        </w:rPr>
        <w:t xml:space="preserve"> </w:t>
      </w:r>
      <w:r w:rsidRPr="00E51CC1">
        <w:rPr>
          <w:rFonts w:ascii="宋体" w:hAnsi="宋体" w:cs="宋体"/>
          <w:color w:val="333333"/>
          <w:kern w:val="0"/>
          <w:szCs w:val="21"/>
        </w:rPr>
        <w:t>loginstatustype="session"</w:t>
      </w:r>
      <w:r w:rsidRPr="00E51CC1">
        <w:rPr>
          <w:rFonts w:ascii="Consolas" w:hAnsi="Consolas" w:cs="Consolas"/>
          <w:color w:val="333333"/>
          <w:kern w:val="0"/>
          <w:szCs w:val="21"/>
        </w:rPr>
        <w:t xml:space="preserve"> </w:t>
      </w:r>
      <w:r w:rsidRPr="00E51CC1">
        <w:rPr>
          <w:rFonts w:ascii="宋体" w:hAnsi="宋体" w:cs="宋体"/>
          <w:color w:val="333333"/>
          <w:kern w:val="0"/>
          <w:szCs w:val="21"/>
        </w:rPr>
        <w:t>enablefilter="true"&gt;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    &lt;loginstatus-session</w:t>
      </w:r>
      <w:r w:rsidRPr="00E51CC1">
        <w:rPr>
          <w:rFonts w:ascii="Consolas" w:hAnsi="Consolas" w:cs="Consolas"/>
          <w:color w:val="333333"/>
          <w:kern w:val="0"/>
          <w:szCs w:val="21"/>
        </w:rPr>
        <w:t xml:space="preserve"> </w:t>
      </w:r>
      <w:r w:rsidRPr="00E51CC1">
        <w:rPr>
          <w:rFonts w:ascii="宋体" w:hAnsi="宋体" w:cs="宋体"/>
          <w:color w:val="333333"/>
          <w:kern w:val="0"/>
          <w:szCs w:val="21"/>
        </w:rPr>
        <w:t>entitytype="object"&gt;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      &lt;loginstatus-obj-name&gt;platform_login&lt;/loginstatus-obj-name&gt;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      &lt;loginstatus-obj-class&gt;com.esen.platform.login.Login&lt;/loginstatus-obj-class&gt;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      &lt;loginstatus-obj-id&gt;getId&lt;/loginstatus-obj-id&gt;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      &lt;loginstatus-obj-pw&gt;getPassw0rd&lt;/loginstatus-obj-pw&gt;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    &lt;/loginstatus-session&gt;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  &lt;/slave&gt;</w:t>
      </w:r>
    </w:p>
    <w:p w:rsidR="00576B07" w:rsidRPr="00E51CC1" w:rsidRDefault="00576B07" w:rsidP="00576B07">
      <w:pPr>
        <w:widowControl/>
        <w:spacing w:line="228" w:lineRule="atLeast"/>
        <w:jc w:val="left"/>
        <w:rPr>
          <w:rFonts w:ascii="Consolas" w:hAnsi="Consolas" w:cs="Consolas" w:hint="eastAsia"/>
          <w:color w:val="333333"/>
          <w:kern w:val="0"/>
          <w:szCs w:val="21"/>
        </w:rPr>
      </w:pPr>
      <w:r w:rsidRPr="00E51CC1">
        <w:rPr>
          <w:rFonts w:ascii="宋体" w:hAnsi="宋体" w:cs="宋体"/>
          <w:color w:val="333333"/>
          <w:kern w:val="0"/>
          <w:szCs w:val="21"/>
        </w:rPr>
        <w:t>&lt;/ssoconfig&gt;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  <w:b/>
          <w:color w:val="FF0000"/>
        </w:rPr>
        <w:t>注意</w:t>
      </w:r>
      <w:r>
        <w:rPr>
          <w:rFonts w:ascii="宋体" w:hAnsi="宋体" w:hint="eastAsia"/>
        </w:rPr>
        <w:t>：在实际配置时要将其中的服务器地址修改为真实的地址。另外，注 意&lt;slave loginstatustype=""session" enablefilter="true"&gt;这一行，如果将enablefilter="false"，则sso配置将失效。</w:t>
      </w:r>
      <w:r>
        <w:rPr>
          <w:rFonts w:ascii="宋体" w:hAnsi="宋体" w:hint="eastAsia"/>
        </w:rPr>
        <w:br/>
      </w:r>
    </w:p>
    <w:p w:rsidR="00576B07" w:rsidRDefault="00576B07" w:rsidP="00576B07">
      <w:pPr>
        <w:autoSpaceDN w:val="0"/>
        <w:spacing w:before="141" w:after="141"/>
        <w:rPr>
          <w:rFonts w:ascii="宋体" w:hAnsi="宋体" w:hint="eastAsia"/>
          <w:b/>
        </w:rPr>
      </w:pPr>
      <w:bookmarkStart w:id="3" w:name="以Bi＠Report为主系统与I的SSO配置-"/>
      <w:bookmarkEnd w:id="3"/>
      <w:r>
        <w:rPr>
          <w:rFonts w:ascii="宋体" w:hAnsi="宋体" w:hint="eastAsia"/>
          <w:b/>
          <w:color w:val="FF3300"/>
        </w:rPr>
        <w:t>五.需要注意的问题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.在设置单点登陆时要确保主系统通过配置的地址能够访问辅系统.主系统和辅系统如果在一台服务器上,地址可以用ip,也可以用localhost或127.0.0.1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.i和bi的用户名密码一定要相同,否则是登陆不成功的,现在是通过设置第三方用户机构库来保证的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.bi和i的配置文件中的sysid要一致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bi中</w:t>
      </w:r>
      <w:r>
        <w:rPr>
          <w:rFonts w:ascii="宋体" w:hAnsi="宋体" w:hint="eastAsia"/>
          <w:color w:val="000000"/>
        </w:rPr>
        <w:t>&lt;slave sysid="irpt"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color w:val="000000"/>
        </w:rPr>
        <w:t>logintype="page"&gt;和i中&lt;ssoconfig sysid="irpt"&gt;的sysid要一致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/>
          <w:color w:val="000000"/>
        </w:rPr>
        <w:t>4</w:t>
      </w:r>
      <w:r>
        <w:rPr>
          <w:rFonts w:ascii="宋体" w:hAnsi="宋体" w:hint="eastAsia"/>
          <w:color w:val="000000"/>
        </w:rPr>
        <w:t>.主系统可以配置多个辅系统,但是一个辅系统只能配置一个主系统</w:t>
      </w:r>
    </w:p>
    <w:p w:rsidR="00576B07" w:rsidRDefault="00576B07" w:rsidP="00576B07">
      <w:pPr>
        <w:autoSpaceDN w:val="0"/>
        <w:rPr>
          <w:rFonts w:ascii="宋体" w:hAnsi="宋体" w:hint="eastAsia"/>
        </w:rPr>
      </w:pPr>
      <w:r>
        <w:rPr>
          <w:rFonts w:ascii="宋体" w:hAnsi="宋体" w:hint="eastAsia"/>
          <w:color w:val="000000"/>
        </w:rPr>
        <w:t xml:space="preserve">   所以主系统中可以有多个&lt;slave sysid="irpt"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color w:val="000000"/>
        </w:rPr>
        <w:t>logintype="page"&gt;,但是要求每个辅系统的sysid不一样</w:t>
      </w:r>
    </w:p>
    <w:p w:rsidR="00576B07" w:rsidRDefault="00576B07" w:rsidP="00576B07">
      <w:pPr>
        <w:autoSpaceDN w:val="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每个辅系统的sysid与主系统配置的sysid一一对应。</w:t>
      </w:r>
    </w:p>
    <w:p w:rsidR="00044B5B" w:rsidRPr="00576B07" w:rsidRDefault="00044B5B"/>
    <w:sectPr w:rsidR="00044B5B" w:rsidRPr="00576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00000009"/>
    <w:multiLevelType w:val="singleLevel"/>
    <w:tmpl w:val="00000009"/>
    <w:lvl w:ilvl="0">
      <w:start w:val="2"/>
      <w:numFmt w:val="decimal"/>
      <w:suff w:val="nothing"/>
      <w:lvlText w:val="%1."/>
      <w:lvlJc w:val="left"/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decimal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lvl w:ilvl="0">
      <w:start w:val="1"/>
      <w:numFmt w:val="decimal"/>
      <w:lvlText w:val="%1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snapToGrid/>
        <w:sz w:val="21"/>
        <w:lang w:eastAsia="zh-C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 w15:restartNumberingAfterBreak="0">
    <w:nsid w:val="00000012"/>
    <w:multiLevelType w:val="singleLevel"/>
    <w:tmpl w:val="00000012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00000015"/>
    <w:multiLevelType w:val="singleLevel"/>
    <w:tmpl w:val="00000015"/>
    <w:lvl w:ilvl="0">
      <w:start w:val="2"/>
      <w:numFmt w:val="chineseCounting"/>
      <w:suff w:val="nothing"/>
      <w:lvlText w:val="%1．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B07"/>
    <w:rsid w:val="0001056C"/>
    <w:rsid w:val="00044B5B"/>
    <w:rsid w:val="001817AD"/>
    <w:rsid w:val="00207118"/>
    <w:rsid w:val="00215338"/>
    <w:rsid w:val="002908E8"/>
    <w:rsid w:val="002912A2"/>
    <w:rsid w:val="002A46BB"/>
    <w:rsid w:val="003B752B"/>
    <w:rsid w:val="003F358F"/>
    <w:rsid w:val="003F7440"/>
    <w:rsid w:val="003F792B"/>
    <w:rsid w:val="00496441"/>
    <w:rsid w:val="004C1B0A"/>
    <w:rsid w:val="00522DDF"/>
    <w:rsid w:val="00576B07"/>
    <w:rsid w:val="005B50C9"/>
    <w:rsid w:val="0067009B"/>
    <w:rsid w:val="007163CE"/>
    <w:rsid w:val="0076152C"/>
    <w:rsid w:val="009D77FB"/>
    <w:rsid w:val="00A64996"/>
    <w:rsid w:val="00AA18BF"/>
    <w:rsid w:val="00AF2C89"/>
    <w:rsid w:val="00B2296B"/>
    <w:rsid w:val="00CE4006"/>
    <w:rsid w:val="00D76DCD"/>
    <w:rsid w:val="00E21DB6"/>
    <w:rsid w:val="00E31C11"/>
    <w:rsid w:val="00F0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73BCB5-33C9-4DF8-971A-7CA81CE6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0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qFormat/>
    <w:rsid w:val="00576B07"/>
    <w:pPr>
      <w:keepNext/>
      <w:keepLines/>
      <w:spacing w:before="260" w:after="260" w:line="413" w:lineRule="auto"/>
      <w:outlineLvl w:val="1"/>
    </w:pPr>
    <w:rPr>
      <w:rFonts w:ascii="Cambria" w:eastAsia="微软雅黑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576B07"/>
    <w:pPr>
      <w:keepNext/>
      <w:keepLines/>
      <w:spacing w:before="260" w:after="260" w:line="413" w:lineRule="auto"/>
      <w:outlineLvl w:val="2"/>
    </w:pPr>
    <w:rPr>
      <w:rFonts w:eastAsia="微软雅黑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576B07"/>
    <w:pPr>
      <w:keepNext/>
      <w:keepLines/>
      <w:spacing w:before="280" w:after="29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6B07"/>
    <w:rPr>
      <w:rFonts w:ascii="Cambria" w:eastAsia="微软雅黑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576B07"/>
    <w:rPr>
      <w:rFonts w:ascii="Times New Roman" w:eastAsia="微软雅黑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576B07"/>
    <w:rPr>
      <w:rFonts w:ascii="Cambria" w:eastAsia="宋体" w:hAnsi="Cambria" w:cs="Times New Roman"/>
      <w:b/>
      <w:bCs/>
      <w:sz w:val="28"/>
      <w:szCs w:val="28"/>
    </w:rPr>
  </w:style>
  <w:style w:type="character" w:styleId="a3">
    <w:name w:val="annotation reference"/>
    <w:uiPriority w:val="99"/>
    <w:semiHidden/>
    <w:unhideWhenUsed/>
    <w:rsid w:val="00576B07"/>
    <w:rPr>
      <w:sz w:val="21"/>
      <w:szCs w:val="21"/>
    </w:rPr>
  </w:style>
  <w:style w:type="paragraph" w:styleId="a4">
    <w:name w:val="List Paragraph"/>
    <w:basedOn w:val="a"/>
    <w:uiPriority w:val="34"/>
    <w:qFormat/>
    <w:rsid w:val="00A649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192.168.1.200/wiki/images/icons/linkext7.gif" TargetMode="External"/><Relationship Id="rId13" Type="http://schemas.openxmlformats.org/officeDocument/2006/relationships/hyperlink" Target="http://localhost:8088/slave" TargetMode="External"/><Relationship Id="rId18" Type="http://schemas.openxmlformats.org/officeDocument/2006/relationships/image" Target="http://192.168.1.200/wiki/images/icons/linkext7.gif" TargetMode="External"/><Relationship Id="rId26" Type="http://schemas.openxmlformats.org/officeDocument/2006/relationships/image" Target="http://192.168.1.200/wiki/images/icons/linkext7.gif" TargetMode="External"/><Relationship Id="rId39" Type="http://schemas.openxmlformats.org/officeDocument/2006/relationships/hyperlink" Target="http://172.21.1.3:9090/esenface/esmain/error.do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ocalhost:8088/slave" TargetMode="External"/><Relationship Id="rId34" Type="http://schemas.openxmlformats.org/officeDocument/2006/relationships/image" Target="http://192.168.1.200/wiki/images/icons/linkext7.gif" TargetMode="External"/><Relationship Id="rId7" Type="http://schemas.openxmlformats.org/officeDocument/2006/relationships/image" Target="media/image2.png"/><Relationship Id="rId12" Type="http://schemas.openxmlformats.org/officeDocument/2006/relationships/image" Target="http://192.168.1.200/wiki/images/icons/linkext7.gif" TargetMode="External"/><Relationship Id="rId17" Type="http://schemas.openxmlformats.org/officeDocument/2006/relationships/hyperlink" Target="http://localhost:8088/slave" TargetMode="External"/><Relationship Id="rId25" Type="http://schemas.openxmlformats.org/officeDocument/2006/relationships/hyperlink" Target="http://localhost:8088/slave" TargetMode="External"/><Relationship Id="rId33" Type="http://schemas.openxmlformats.org/officeDocument/2006/relationships/image" Target="http://192.168.1.200/wiki/images/icons/linkext7.gif" TargetMode="External"/><Relationship Id="rId38" Type="http://schemas.openxmlformats.org/officeDocument/2006/relationships/hyperlink" Target="http://172.21.1.3:9090/esenface/esensso.do" TargetMode="External"/><Relationship Id="rId2" Type="http://schemas.openxmlformats.org/officeDocument/2006/relationships/styles" Target="styles.xml"/><Relationship Id="rId16" Type="http://schemas.openxmlformats.org/officeDocument/2006/relationships/image" Target="http://192.168.1.200/wiki/images/icons/linkext7.gif" TargetMode="External"/><Relationship Id="rId20" Type="http://schemas.openxmlformats.org/officeDocument/2006/relationships/image" Target="http://192.168.1.200/wiki/images/icons/linkext7.gif" TargetMode="External"/><Relationship Id="rId29" Type="http://schemas.openxmlformats.org/officeDocument/2006/relationships/hyperlink" Target="http://localhost:8088/slave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localhost:8088/master" TargetMode="External"/><Relationship Id="rId11" Type="http://schemas.openxmlformats.org/officeDocument/2006/relationships/hyperlink" Target="http://localhost:8088/master" TargetMode="External"/><Relationship Id="rId24" Type="http://schemas.openxmlformats.org/officeDocument/2006/relationships/image" Target="http://192.168.1.200/wiki/images/icons/linkext7.gif" TargetMode="External"/><Relationship Id="rId32" Type="http://schemas.openxmlformats.org/officeDocument/2006/relationships/image" Target="http://192.168.1.200/wiki/images/icons/linkext7.gif" TargetMode="External"/><Relationship Id="rId37" Type="http://schemas.openxmlformats.org/officeDocument/2006/relationships/hyperlink" Target="http://172.21.1.53:8080/esenface/esmain/login.do?action=logout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://localhost:8088/slave" TargetMode="External"/><Relationship Id="rId23" Type="http://schemas.openxmlformats.org/officeDocument/2006/relationships/hyperlink" Target="http://localhost:8088/slave" TargetMode="External"/><Relationship Id="rId28" Type="http://schemas.openxmlformats.org/officeDocument/2006/relationships/image" Target="http://192.168.1.200/wiki/images/icons/linkext7.gif" TargetMode="External"/><Relationship Id="rId36" Type="http://schemas.openxmlformats.org/officeDocument/2006/relationships/hyperlink" Target="http://172.21.1.53:8080/esenface/esmain/login.do" TargetMode="External"/><Relationship Id="rId10" Type="http://schemas.openxmlformats.org/officeDocument/2006/relationships/image" Target="http://192.168.1.200/wiki/images/icons/linkext7.gif" TargetMode="External"/><Relationship Id="rId19" Type="http://schemas.openxmlformats.org/officeDocument/2006/relationships/hyperlink" Target="http://localhost:8088/slave" TargetMode="External"/><Relationship Id="rId31" Type="http://schemas.openxmlformats.org/officeDocument/2006/relationships/hyperlink" Target="http://192.168.1.119:8088/bi3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ocalhost:8088/slave" TargetMode="External"/><Relationship Id="rId14" Type="http://schemas.openxmlformats.org/officeDocument/2006/relationships/image" Target="http://192.168.1.200/wiki/images/icons/linkext7.gif" TargetMode="External"/><Relationship Id="rId22" Type="http://schemas.openxmlformats.org/officeDocument/2006/relationships/image" Target="http://192.168.1.200/wiki/images/icons/linkext7.gif" TargetMode="External"/><Relationship Id="rId27" Type="http://schemas.openxmlformats.org/officeDocument/2006/relationships/hyperlink" Target="http://localhost:8088/slave" TargetMode="External"/><Relationship Id="rId30" Type="http://schemas.openxmlformats.org/officeDocument/2006/relationships/image" Target="http://192.168.1.200/wiki/images/icons/linkext7.gif" TargetMode="External"/><Relationship Id="rId35" Type="http://schemas.openxmlformats.org/officeDocument/2006/relationships/image" Target="http://192.168.1.200/wiki/images/icons/linkext7.g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13</Pages>
  <Words>2616</Words>
  <Characters>14912</Characters>
  <Application>Microsoft Office Word</Application>
  <DocSecurity>0</DocSecurity>
  <Lines>124</Lines>
  <Paragraphs>34</Paragraphs>
  <ScaleCrop>false</ScaleCrop>
  <Company/>
  <LinksUpToDate>false</LinksUpToDate>
  <CharactersWithSpaces>17494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陈先波</dc:creator>
  <cp:keywords/>
  <dc:description/>
  <cp:lastModifiedBy>陈先波</cp:lastModifiedBy>
  <cp:revision>36</cp:revision>
  <dcterms:created xsi:type="dcterms:W3CDTF">2015-09-01T06:55:00Z</dcterms:created>
  <dcterms:modified xsi:type="dcterms:W3CDTF">2015-09-01T08:07:00Z</dcterms:modified>
</cp:coreProperties>
</file>